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307D5" w14:textId="23153A88" w:rsidR="006E21BD" w:rsidRDefault="00061A13" w:rsidP="006E21BD">
      <w:pPr>
        <w:pStyle w:val="berschrift1"/>
        <w:rPr>
          <w:sz w:val="48"/>
        </w:rPr>
      </w:pPr>
      <w:r>
        <w:rPr>
          <w:noProof/>
          <w:sz w:val="48"/>
        </w:rPr>
        <w:drawing>
          <wp:inline distT="0" distB="0" distL="0" distR="0" wp14:anchorId="0073332D" wp14:editId="0FF6FABC">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57604953" w14:textId="77777777" w:rsidR="00493B65" w:rsidRDefault="007166CE" w:rsidP="00493B65">
      <w:pPr>
        <w:pStyle w:val="berschrift1"/>
      </w:pPr>
      <w:r>
        <w:br w:type="page"/>
      </w:r>
      <w:r w:rsidR="00493B65">
        <w:lastRenderedPageBreak/>
        <w:t>Vorwort</w:t>
      </w:r>
    </w:p>
    <w:p w14:paraId="23E9D1EA"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5C26D2E6" w14:textId="77777777" w:rsidR="001F558F" w:rsidRDefault="001F558F" w:rsidP="00493B65">
      <w:r>
        <w:t>Deshalb gibt es die Glaubensstimme, und deshalb gibt es auch die Bücher, die Ihr hier herunterladen könnt. Manche Autoren sind Euch sicher bekannt, andere eher weniger.</w:t>
      </w:r>
    </w:p>
    <w:p w14:paraId="5875BA0A"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376EEE78"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35BF4D75" w14:textId="77777777" w:rsidR="00493B65" w:rsidRDefault="00493B65" w:rsidP="00493B65">
      <w:r>
        <w:t>Gruß &amp; Segen,</w:t>
      </w:r>
    </w:p>
    <w:p w14:paraId="070B4F82" w14:textId="77777777" w:rsidR="007166CE" w:rsidRDefault="00493B65" w:rsidP="00493B65">
      <w:r>
        <w:t>Andreas</w:t>
      </w:r>
    </w:p>
    <w:p w14:paraId="57F5E513"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5D7259C2" w14:textId="2406B037" w:rsidR="00492F51" w:rsidRDefault="00492F51" w:rsidP="00492F51">
      <w:pPr>
        <w:pStyle w:val="berschrift1"/>
      </w:pPr>
      <w:r>
        <w:lastRenderedPageBreak/>
        <w:t>Burchard von Kramm – Lieder</w:t>
      </w:r>
    </w:p>
    <w:p w14:paraId="04859B16" w14:textId="77777777" w:rsidR="00492F51" w:rsidRDefault="00492F51" w:rsidP="00492F51">
      <w:pPr>
        <w:pStyle w:val="berschrift1"/>
      </w:pPr>
      <w:r>
        <w:t>An mir muss es wohl liegen</w:t>
      </w:r>
    </w:p>
    <w:p w14:paraId="149B5776" w14:textId="77777777" w:rsidR="00492F51" w:rsidRDefault="00492F51" w:rsidP="00492F51">
      <w:pPr>
        <w:pStyle w:val="StandardWeb"/>
      </w:pPr>
      <w:r>
        <w:t>An mir muss es wohl liegen,</w:t>
      </w:r>
      <w:r>
        <w:br/>
        <w:t xml:space="preserve">Dass ich </w:t>
      </w:r>
      <w:proofErr w:type="spellStart"/>
      <w:r>
        <w:t>so gar</w:t>
      </w:r>
      <w:proofErr w:type="spellEnd"/>
      <w:r>
        <w:t xml:space="preserve"> allein,</w:t>
      </w:r>
      <w:r>
        <w:br/>
        <w:t>Dass keinen Freund ich finde,</w:t>
      </w:r>
      <w:r>
        <w:br/>
        <w:t xml:space="preserve">Ob ich auch oft </w:t>
      </w:r>
      <w:proofErr w:type="spellStart"/>
      <w:r>
        <w:t>d’rum</w:t>
      </w:r>
      <w:proofErr w:type="spellEnd"/>
      <w:r>
        <w:t xml:space="preserve"> </w:t>
      </w:r>
      <w:proofErr w:type="spellStart"/>
      <w:r>
        <w:t>wein</w:t>
      </w:r>
      <w:proofErr w:type="spellEnd"/>
      <w:r>
        <w:t xml:space="preserve">‘. </w:t>
      </w:r>
    </w:p>
    <w:p w14:paraId="267713C0" w14:textId="77777777" w:rsidR="00492F51" w:rsidRDefault="00492F51" w:rsidP="00492F51">
      <w:pPr>
        <w:pStyle w:val="StandardWeb"/>
      </w:pPr>
      <w:r>
        <w:t>An mir muss es wohl fehlen,</w:t>
      </w:r>
      <w:r>
        <w:br/>
        <w:t>Dass sich mein Herz verschließt,</w:t>
      </w:r>
      <w:r>
        <w:br/>
        <w:t>Dass in der Menschen Nähe</w:t>
      </w:r>
      <w:r>
        <w:br/>
        <w:t xml:space="preserve">Kein Blümlein </w:t>
      </w:r>
      <w:proofErr w:type="spellStart"/>
      <w:r>
        <w:t>d’raus</w:t>
      </w:r>
      <w:proofErr w:type="spellEnd"/>
      <w:r>
        <w:t xml:space="preserve"> ersprießt. </w:t>
      </w:r>
    </w:p>
    <w:p w14:paraId="413D63F9" w14:textId="77777777" w:rsidR="00492F51" w:rsidRDefault="00492F51" w:rsidP="00492F51">
      <w:pPr>
        <w:pStyle w:val="StandardWeb"/>
      </w:pPr>
      <w:r>
        <w:t>An mir muss es wohl mangeln,</w:t>
      </w:r>
      <w:r>
        <w:br/>
        <w:t>Dass alle Glut verweht,</w:t>
      </w:r>
      <w:r>
        <w:br/>
        <w:t>Wenn mir die Menschen nahen,</w:t>
      </w:r>
      <w:r>
        <w:br/>
        <w:t xml:space="preserve">Und keiner mich versteht. </w:t>
      </w:r>
    </w:p>
    <w:p w14:paraId="6B311C46" w14:textId="77777777" w:rsidR="00492F51" w:rsidRDefault="00492F51" w:rsidP="00492F51">
      <w:pPr>
        <w:pStyle w:val="StandardWeb"/>
      </w:pPr>
      <w:r>
        <w:t>Kann ich nun keinen finden,</w:t>
      </w:r>
      <w:r>
        <w:br/>
        <w:t>Mich liebend in Geduld,</w:t>
      </w:r>
      <w:r>
        <w:br/>
        <w:t>Der mich so recht verstünde,</w:t>
      </w:r>
      <w:r>
        <w:br/>
        <w:t xml:space="preserve">An mir ist wohl die Schuld. </w:t>
      </w:r>
    </w:p>
    <w:p w14:paraId="56169AF2" w14:textId="77777777" w:rsidR="00492F51" w:rsidRDefault="00492F51" w:rsidP="00492F51">
      <w:pPr>
        <w:pStyle w:val="StandardWeb"/>
      </w:pPr>
      <w:r>
        <w:t xml:space="preserve">O </w:t>
      </w:r>
      <w:proofErr w:type="spellStart"/>
      <w:r>
        <w:t>wüsst</w:t>
      </w:r>
      <w:proofErr w:type="spellEnd"/>
      <w:r>
        <w:t>‘ ich nur zu machen,</w:t>
      </w:r>
      <w:r>
        <w:br/>
        <w:t>Dass Euch mein Wort gefällt!</w:t>
      </w:r>
      <w:r>
        <w:br/>
        <w:t>Doch ach! ich glaub‘ es nimmer,</w:t>
      </w:r>
      <w:r>
        <w:br/>
        <w:t>Dass mich noch liebt die Welt.</w:t>
      </w:r>
    </w:p>
    <w:p w14:paraId="3C4316F2" w14:textId="77777777" w:rsidR="00492F51" w:rsidRDefault="00492F51" w:rsidP="00492F51">
      <w:pPr>
        <w:pStyle w:val="StandardWeb"/>
      </w:pPr>
      <w:proofErr w:type="spellStart"/>
      <w:r>
        <w:t>D’rum</w:t>
      </w:r>
      <w:proofErr w:type="spellEnd"/>
      <w:r>
        <w:t xml:space="preserve"> bin ich oft verschlossen,</w:t>
      </w:r>
      <w:r>
        <w:br/>
        <w:t>Und Stolz wirft man mir vor!</w:t>
      </w:r>
      <w:r>
        <w:br/>
        <w:t>Mein Stolz! ach, der liegt nieder,</w:t>
      </w:r>
      <w:r>
        <w:br/>
        <w:t>Blick‘ ich zum Herrn empor.</w:t>
      </w:r>
    </w:p>
    <w:p w14:paraId="74D4245E" w14:textId="77777777" w:rsidR="00492F51" w:rsidRDefault="00492F51" w:rsidP="00492F51">
      <w:pPr>
        <w:pStyle w:val="StandardWeb"/>
      </w:pPr>
      <w:r>
        <w:t>Sie nennen schnöd‘ mein Wesen,</w:t>
      </w:r>
      <w:r>
        <w:br/>
        <w:t>Mein Herz fühllos und kalt; –</w:t>
      </w:r>
      <w:r>
        <w:br/>
        <w:t>Mein Herz, das so voll Sehnen</w:t>
      </w:r>
      <w:r>
        <w:br/>
        <w:t xml:space="preserve">Und voller Liebe wallt. </w:t>
      </w:r>
    </w:p>
    <w:p w14:paraId="2222234E" w14:textId="77777777" w:rsidR="00492F51" w:rsidRDefault="00492F51" w:rsidP="00492F51">
      <w:pPr>
        <w:pStyle w:val="berschrift1"/>
      </w:pPr>
      <w:r>
        <w:t>Auf den Herren wirf Dein Sorgen</w:t>
      </w:r>
    </w:p>
    <w:p w14:paraId="12B12022" w14:textId="77777777" w:rsidR="00492F51" w:rsidRPr="00492F51" w:rsidRDefault="00492F51" w:rsidP="00492F51">
      <w:pPr>
        <w:pStyle w:val="StandardWeb"/>
        <w:rPr>
          <w:i/>
        </w:rPr>
      </w:pPr>
      <w:r w:rsidRPr="00492F51">
        <w:rPr>
          <w:i/>
        </w:rPr>
        <w:t>Mel.: Ach, erkennet, liebste Seelen</w:t>
      </w:r>
    </w:p>
    <w:p w14:paraId="302A860E" w14:textId="77777777" w:rsidR="00492F51" w:rsidRDefault="00492F51" w:rsidP="00492F51">
      <w:pPr>
        <w:pStyle w:val="StandardWeb"/>
      </w:pPr>
      <w:r>
        <w:t>Auf den Herren wirf Dein Sorgen,</w:t>
      </w:r>
      <w:r>
        <w:br/>
        <w:t>Denn in Seinem Vaterschoße</w:t>
      </w:r>
      <w:r>
        <w:br/>
        <w:t>Bist Du sicher und geborgen,</w:t>
      </w:r>
      <w:r>
        <w:br/>
        <w:t>Aller Qual und Schmerzen los.</w:t>
      </w:r>
      <w:r>
        <w:br/>
        <w:t xml:space="preserve">Will Dein kaltes Herz </w:t>
      </w:r>
      <w:proofErr w:type="spellStart"/>
      <w:r>
        <w:t>erwarmen</w:t>
      </w:r>
      <w:proofErr w:type="spellEnd"/>
      <w:r>
        <w:t>,</w:t>
      </w:r>
      <w:r>
        <w:br/>
        <w:t>Sich erheben aus der Welt,</w:t>
      </w:r>
      <w:r>
        <w:br/>
      </w:r>
      <w:r>
        <w:lastRenderedPageBreak/>
        <w:t>Suche Trost in Gottes Armen,</w:t>
      </w:r>
      <w:r>
        <w:br/>
        <w:t xml:space="preserve">Der Dich gern umfangen hält. </w:t>
      </w:r>
    </w:p>
    <w:p w14:paraId="6A65886C" w14:textId="77777777" w:rsidR="00492F51" w:rsidRDefault="00492F51" w:rsidP="00492F51">
      <w:pPr>
        <w:pStyle w:val="StandardWeb"/>
      </w:pPr>
      <w:r>
        <w:t xml:space="preserve">Alle </w:t>
      </w:r>
      <w:proofErr w:type="spellStart"/>
      <w:r>
        <w:t>bittern</w:t>
      </w:r>
      <w:proofErr w:type="spellEnd"/>
      <w:r>
        <w:t xml:space="preserve"> </w:t>
      </w:r>
      <w:proofErr w:type="spellStart"/>
      <w:r>
        <w:t>Schmerzestränen</w:t>
      </w:r>
      <w:proofErr w:type="spellEnd"/>
      <w:r>
        <w:t>,</w:t>
      </w:r>
      <w:r>
        <w:br/>
        <w:t>Die Du irrend hast geweint,</w:t>
      </w:r>
      <w:r>
        <w:br/>
        <w:t>Wandeln sich in heilig Sehnen,</w:t>
      </w:r>
      <w:r>
        <w:br/>
        <w:t>Wenn dem Herren Du vereint.</w:t>
      </w:r>
      <w:r>
        <w:br/>
        <w:t>All Dein Seufzen, all Dein Klagen</w:t>
      </w:r>
      <w:r>
        <w:br/>
        <w:t>Hört mit einem Male auf,</w:t>
      </w:r>
      <w:r>
        <w:br/>
        <w:t>Mut und Kraft entspringt dem Zagen,</w:t>
      </w:r>
      <w:r>
        <w:br/>
        <w:t xml:space="preserve">Helle wird Dein Lebenslauf. </w:t>
      </w:r>
    </w:p>
    <w:p w14:paraId="542F800F" w14:textId="77777777" w:rsidR="00492F51" w:rsidRDefault="00492F51" w:rsidP="00492F51">
      <w:pPr>
        <w:pStyle w:val="StandardWeb"/>
      </w:pPr>
      <w:r>
        <w:t>Ob Du auch nun schwer beladen</w:t>
      </w:r>
      <w:r>
        <w:br/>
        <w:t>Bist mit Sünden und mit Schuld,</w:t>
      </w:r>
      <w:r>
        <w:br/>
        <w:t>Will Er doch zum Tisch Dich laden,</w:t>
      </w:r>
      <w:r>
        <w:br/>
        <w:t>Überreich an Vaterhuld.</w:t>
      </w:r>
      <w:r>
        <w:br/>
        <w:t>Brauchst nicht sorgen, brauchst nicht fragen,</w:t>
      </w:r>
      <w:r>
        <w:br/>
        <w:t>Nimmt Er wohl mich Sünder ein?</w:t>
      </w:r>
      <w:r>
        <w:br/>
        <w:t>Deine Schuld hat Er getragen,</w:t>
      </w:r>
      <w:r>
        <w:br/>
        <w:t>Da Er litt die Todespein.</w:t>
      </w:r>
    </w:p>
    <w:p w14:paraId="3D509DB6" w14:textId="77777777" w:rsidR="00492F51" w:rsidRDefault="00492F51" w:rsidP="00492F51">
      <w:pPr>
        <w:pStyle w:val="StandardWeb"/>
      </w:pPr>
      <w:r>
        <w:t>Brauchst nicht angstvoll umzusehen,</w:t>
      </w:r>
      <w:r>
        <w:br/>
        <w:t>Wie voll Flecken sei Dein Kleid,</w:t>
      </w:r>
      <w:r>
        <w:br/>
        <w:t>Seines Geistes heilig Wehen</w:t>
      </w:r>
      <w:r>
        <w:br/>
        <w:t>Du sollst nichts als gläubig kommen,</w:t>
      </w:r>
      <w:r>
        <w:br/>
        <w:t>Zu Ihm treten alle Zeit!</w:t>
      </w:r>
      <w:r>
        <w:br/>
        <w:t>es ist zu Deinem Frommen,</w:t>
      </w:r>
      <w:r>
        <w:br/>
      </w:r>
      <w:proofErr w:type="spellStart"/>
      <w:r>
        <w:t>D’rum</w:t>
      </w:r>
      <w:proofErr w:type="spellEnd"/>
      <w:r>
        <w:t xml:space="preserve"> mach, Seele, Dich bereit.</w:t>
      </w:r>
    </w:p>
    <w:p w14:paraId="1A5A1166" w14:textId="77777777" w:rsidR="00492F51" w:rsidRDefault="00492F51" w:rsidP="00492F51">
      <w:pPr>
        <w:pStyle w:val="berschrift1"/>
      </w:pPr>
      <w:r>
        <w:t>Bist Du auch Fremdling hier auf dieser Erde</w:t>
      </w:r>
    </w:p>
    <w:p w14:paraId="0C5A31ED" w14:textId="77777777" w:rsidR="00492F51" w:rsidRDefault="00492F51" w:rsidP="00492F51">
      <w:pPr>
        <w:pStyle w:val="StandardWeb"/>
      </w:pPr>
      <w:r>
        <w:t>Bist Du auch Fremdling hier auf dieser Erde,</w:t>
      </w:r>
      <w:r>
        <w:br/>
        <w:t>Voll Sorgen, Plagen, banger Not,</w:t>
      </w:r>
      <w:r>
        <w:br/>
        <w:t>Voll Müh‘ und täglicher Beschwerde</w:t>
      </w:r>
      <w:r>
        <w:br/>
        <w:t xml:space="preserve">Um Kleidung und ums liebe Brot? </w:t>
      </w:r>
    </w:p>
    <w:p w14:paraId="7B3A0997" w14:textId="77777777" w:rsidR="00492F51" w:rsidRDefault="00492F51" w:rsidP="00492F51">
      <w:pPr>
        <w:pStyle w:val="StandardWeb"/>
      </w:pPr>
      <w:r>
        <w:t>Weißt Du, dass über alle Gaben</w:t>
      </w:r>
      <w:r>
        <w:br/>
        <w:t>Du nur des Herrn Verwalter bist,</w:t>
      </w:r>
      <w:r>
        <w:br/>
        <w:t>Dass sie durch Dich zu wirken haben,</w:t>
      </w:r>
      <w:r>
        <w:br/>
        <w:t xml:space="preserve">Als hielte sie der Herre Christ? </w:t>
      </w:r>
    </w:p>
    <w:p w14:paraId="7C8EE468" w14:textId="77777777" w:rsidR="00492F51" w:rsidRDefault="00492F51" w:rsidP="00492F51">
      <w:pPr>
        <w:pStyle w:val="StandardWeb"/>
      </w:pPr>
      <w:r>
        <w:t>Weißt Du auch, dass am großen Tage</w:t>
      </w:r>
      <w:r>
        <w:br/>
        <w:t>Des Weltgerichts der Menschensohn</w:t>
      </w:r>
      <w:r>
        <w:br/>
        <w:t xml:space="preserve">Mit einer </w:t>
      </w:r>
      <w:proofErr w:type="spellStart"/>
      <w:r>
        <w:t>einz’gen</w:t>
      </w:r>
      <w:proofErr w:type="spellEnd"/>
      <w:r>
        <w:t xml:space="preserve"> großen Frage</w:t>
      </w:r>
      <w:r>
        <w:br/>
        <w:t xml:space="preserve">Sich zu Dir neigt von Seinem Thron: </w:t>
      </w:r>
    </w:p>
    <w:p w14:paraId="10DD620B" w14:textId="77777777" w:rsidR="00492F51" w:rsidRDefault="00492F51" w:rsidP="00492F51">
      <w:pPr>
        <w:pStyle w:val="StandardWeb"/>
      </w:pPr>
      <w:r>
        <w:t>Wo sind, o Mensch, die Pfunde blieben,</w:t>
      </w:r>
      <w:r>
        <w:br/>
        <w:t>Die ich gelegt in Deine Hand,</w:t>
      </w:r>
      <w:r>
        <w:br/>
        <w:t>Hast Du gewirkt mit stetem Lieben</w:t>
      </w:r>
      <w:r>
        <w:br/>
        <w:t xml:space="preserve">In Deinem </w:t>
      </w:r>
      <w:proofErr w:type="spellStart"/>
      <w:r>
        <w:t>ird’schen</w:t>
      </w:r>
      <w:proofErr w:type="spellEnd"/>
      <w:r>
        <w:t xml:space="preserve"> Vaterland? </w:t>
      </w:r>
    </w:p>
    <w:p w14:paraId="18070801" w14:textId="77777777" w:rsidR="00492F51" w:rsidRDefault="00492F51" w:rsidP="00492F51">
      <w:pPr>
        <w:pStyle w:val="StandardWeb"/>
      </w:pPr>
      <w:r>
        <w:lastRenderedPageBreak/>
        <w:t>Hast Du den Nackenden bekleidet,</w:t>
      </w:r>
      <w:r>
        <w:br/>
        <w:t>Dem Durstigen den Trank gereicht,</w:t>
      </w:r>
      <w:r>
        <w:br/>
        <w:t>Geweint mit Dem, der weint und leidet,</w:t>
      </w:r>
      <w:r>
        <w:br/>
        <w:t xml:space="preserve">Getröstet, wen die Sorge bleicht? </w:t>
      </w:r>
    </w:p>
    <w:p w14:paraId="60CAD731" w14:textId="77777777" w:rsidR="00492F51" w:rsidRDefault="00492F51" w:rsidP="00492F51">
      <w:pPr>
        <w:pStyle w:val="StandardWeb"/>
      </w:pPr>
      <w:r>
        <w:t>Hast Du, o Mensch, es nie vergessen,</w:t>
      </w:r>
      <w:r>
        <w:br/>
        <w:t>Dass Du an Gottes Stelle stehst,</w:t>
      </w:r>
      <w:r>
        <w:br/>
        <w:t>Und hast Du Dich nie stolz vermessen,</w:t>
      </w:r>
      <w:r>
        <w:br/>
        <w:t xml:space="preserve">Dass Du die eignen Wege gehst? </w:t>
      </w:r>
    </w:p>
    <w:p w14:paraId="60AE61EB" w14:textId="77777777" w:rsidR="00492F51" w:rsidRDefault="00492F51" w:rsidP="00492F51">
      <w:pPr>
        <w:pStyle w:val="StandardWeb"/>
      </w:pPr>
      <w:r>
        <w:t>Wo sind die reichen Himmelsgaben,</w:t>
      </w:r>
      <w:r>
        <w:br/>
        <w:t xml:space="preserve">Die ich Dir </w:t>
      </w:r>
      <w:proofErr w:type="spellStart"/>
      <w:r>
        <w:t>gnädiglich</w:t>
      </w:r>
      <w:proofErr w:type="spellEnd"/>
      <w:r>
        <w:t xml:space="preserve"> </w:t>
      </w:r>
      <w:proofErr w:type="spellStart"/>
      <w:r>
        <w:t>verliehn</w:t>
      </w:r>
      <w:proofErr w:type="spellEnd"/>
      <w:r>
        <w:t>?</w:t>
      </w:r>
      <w:r>
        <w:br/>
        <w:t>Sind sie nicht gar von Schutt vergraben,</w:t>
      </w:r>
      <w:r>
        <w:br/>
      </w:r>
      <w:proofErr w:type="spellStart"/>
      <w:r>
        <w:t>Statt</w:t>
      </w:r>
      <w:proofErr w:type="spellEnd"/>
      <w:r>
        <w:t xml:space="preserve"> Dich empor zu mir zu </w:t>
      </w:r>
      <w:proofErr w:type="spellStart"/>
      <w:r>
        <w:t>ziehn</w:t>
      </w:r>
      <w:proofErr w:type="spellEnd"/>
      <w:r>
        <w:t xml:space="preserve">? </w:t>
      </w:r>
    </w:p>
    <w:p w14:paraId="1CEF5C86" w14:textId="77777777" w:rsidR="00492F51" w:rsidRDefault="00492F51" w:rsidP="00492F51">
      <w:pPr>
        <w:pStyle w:val="StandardWeb"/>
      </w:pPr>
      <w:r>
        <w:t>Und was ich liebreich Dir gegeben,</w:t>
      </w:r>
      <w:r>
        <w:br/>
        <w:t>Damit Du mich erfassen sollt,</w:t>
      </w:r>
      <w:r>
        <w:br/>
        <w:t>Hast Du genutzt, damit Dein Leben</w:t>
      </w:r>
      <w:r>
        <w:br/>
      </w:r>
      <w:proofErr w:type="spellStart"/>
      <w:r>
        <w:t>Gezieret</w:t>
      </w:r>
      <w:proofErr w:type="spellEnd"/>
      <w:r>
        <w:t xml:space="preserve"> sei mit Ehr‘ und Gold! </w:t>
      </w:r>
    </w:p>
    <w:p w14:paraId="25BD4697" w14:textId="77777777" w:rsidR="00492F51" w:rsidRDefault="00492F51" w:rsidP="00492F51">
      <w:pPr>
        <w:pStyle w:val="StandardWeb"/>
      </w:pPr>
      <w:r>
        <w:t>Du armer Mensch, ein strenges Richten</w:t>
      </w:r>
      <w:r>
        <w:br/>
        <w:t>Ergeht über Dich anjetzt,</w:t>
      </w:r>
      <w:r>
        <w:br/>
        <w:t>Weil all Dein Trachten, all Dein Dichten</w:t>
      </w:r>
      <w:r>
        <w:br/>
        <w:t>War bis ins Innerste verlegt!</w:t>
      </w:r>
    </w:p>
    <w:p w14:paraId="6949D463" w14:textId="77777777" w:rsidR="00492F51" w:rsidRDefault="00492F51" w:rsidP="00492F51">
      <w:pPr>
        <w:pStyle w:val="StandardWeb"/>
      </w:pPr>
      <w:r>
        <w:t>O zittre nur in Deinen Sünden,</w:t>
      </w:r>
      <w:r>
        <w:br/>
        <w:t>Zur Umkehr ist es heut‘ zu spät.</w:t>
      </w:r>
      <w:r>
        <w:br/>
        <w:t>Weh Dir, Du kannst ihn nicht mehr finden,</w:t>
      </w:r>
      <w:r>
        <w:br/>
        <w:t xml:space="preserve">Den Weg, der ein zum Himmel geht. </w:t>
      </w:r>
    </w:p>
    <w:p w14:paraId="33C6627D" w14:textId="77777777" w:rsidR="00492F51" w:rsidRDefault="00492F51" w:rsidP="00492F51">
      <w:pPr>
        <w:pStyle w:val="berschrift1"/>
      </w:pPr>
      <w:r>
        <w:t>Bist Du mit Sorgen überladen</w:t>
      </w:r>
    </w:p>
    <w:p w14:paraId="5CBD322C" w14:textId="77777777" w:rsidR="00492F51" w:rsidRPr="00492F51" w:rsidRDefault="00492F51" w:rsidP="00492F51">
      <w:pPr>
        <w:pStyle w:val="StandardWeb"/>
        <w:rPr>
          <w:i/>
        </w:rPr>
      </w:pPr>
      <w:r w:rsidRPr="00492F51">
        <w:rPr>
          <w:i/>
        </w:rPr>
        <w:t>Mel. Wer nur den lieben Gott lässt walten rc.</w:t>
      </w:r>
    </w:p>
    <w:p w14:paraId="613A96E0" w14:textId="77777777" w:rsidR="00492F51" w:rsidRDefault="00492F51" w:rsidP="00492F51">
      <w:pPr>
        <w:pStyle w:val="StandardWeb"/>
      </w:pPr>
      <w:r>
        <w:t>Bist Du mit Sorgen überladen,</w:t>
      </w:r>
      <w:r>
        <w:br/>
        <w:t>Mit Kummer, Krankheit oder Pein,</w:t>
      </w:r>
      <w:r>
        <w:br/>
        <w:t>Häuft über Dir sich Not und Schaden,</w:t>
      </w:r>
      <w:r>
        <w:br/>
        <w:t>Bricht Angst und Jammer auf Dich ein,</w:t>
      </w:r>
      <w:r>
        <w:br/>
        <w:t>Verzage nicht, wenn Du ein Christ</w:t>
      </w:r>
      <w:r>
        <w:br/>
        <w:t xml:space="preserve">Und wahrhaft Jesu Jünger bist. </w:t>
      </w:r>
    </w:p>
    <w:p w14:paraId="1FBB07DD" w14:textId="77777777" w:rsidR="00492F51" w:rsidRDefault="00492F51" w:rsidP="00492F51">
      <w:pPr>
        <w:pStyle w:val="StandardWeb"/>
      </w:pPr>
      <w:r>
        <w:t>Kam auch der Tod, manch Herz zu rauben,</w:t>
      </w:r>
      <w:r>
        <w:br/>
        <w:t>Mit dem die Liebe Dich vereint,</w:t>
      </w:r>
      <w:r>
        <w:br/>
        <w:t>Verliere nicht den frommen Glauben:</w:t>
      </w:r>
      <w:r>
        <w:br/>
        <w:t>Der Herr hat’s gut mit mir gemeint;</w:t>
      </w:r>
      <w:r>
        <w:br/>
        <w:t>Inbrünstig sprich, in Demut still:</w:t>
      </w:r>
      <w:r>
        <w:br/>
        <w:t xml:space="preserve">Ich beuge mich, wie Gott es will. </w:t>
      </w:r>
    </w:p>
    <w:p w14:paraId="65295FC2" w14:textId="77777777" w:rsidR="00492F51" w:rsidRDefault="00492F51" w:rsidP="00492F51">
      <w:pPr>
        <w:pStyle w:val="StandardWeb"/>
      </w:pPr>
      <w:r>
        <w:t>Und kommen Stürme, Dich zu schrecken,</w:t>
      </w:r>
      <w:r>
        <w:br/>
        <w:t>Zerstören Felder Dir und Gut,</w:t>
      </w:r>
      <w:r>
        <w:br/>
        <w:t>Verzage nicht, denn Engel decken</w:t>
      </w:r>
      <w:r>
        <w:br/>
      </w:r>
      <w:r>
        <w:lastRenderedPageBreak/>
        <w:t xml:space="preserve">Den treuen Knecht in </w:t>
      </w:r>
      <w:proofErr w:type="spellStart"/>
      <w:r>
        <w:t>sichrer</w:t>
      </w:r>
      <w:proofErr w:type="spellEnd"/>
      <w:r>
        <w:t xml:space="preserve"> Hut.</w:t>
      </w:r>
      <w:r>
        <w:br/>
        <w:t>Und schickt der Herr Dir Armut ein,</w:t>
      </w:r>
      <w:r>
        <w:br/>
        <w:t xml:space="preserve">Es muss zu Deinem Besten sein. </w:t>
      </w:r>
    </w:p>
    <w:p w14:paraId="7F4B7156" w14:textId="77777777" w:rsidR="00492F51" w:rsidRDefault="00492F51" w:rsidP="00492F51">
      <w:pPr>
        <w:pStyle w:val="StandardWeb"/>
      </w:pPr>
      <w:r>
        <w:t>Ging alle Hoffnung Dir zu Schanden,</w:t>
      </w:r>
      <w:r>
        <w:br/>
        <w:t xml:space="preserve">Verlierst Du </w:t>
      </w:r>
      <w:proofErr w:type="spellStart"/>
      <w:r>
        <w:t>ird’sche</w:t>
      </w:r>
      <w:proofErr w:type="spellEnd"/>
      <w:r>
        <w:t xml:space="preserve"> Ehr‘ und Geld,</w:t>
      </w:r>
      <w:r>
        <w:br/>
      </w:r>
      <w:proofErr w:type="spellStart"/>
      <w:r>
        <w:t>So</w:t>
      </w:r>
      <w:proofErr w:type="spellEnd"/>
      <w:r>
        <w:t xml:space="preserve"> denke, dass das alles Banden,</w:t>
      </w:r>
      <w:r>
        <w:br/>
        <w:t>Die Dich festketten an die Welt,</w:t>
      </w:r>
      <w:r>
        <w:br/>
        <w:t>Und sprich ergeben alsogleich:</w:t>
      </w:r>
      <w:r>
        <w:br/>
        <w:t>Herr, in Dir bin ich stets reich.</w:t>
      </w:r>
    </w:p>
    <w:p w14:paraId="0C47E49C" w14:textId="77777777" w:rsidR="00492F51" w:rsidRDefault="00492F51" w:rsidP="00492F51">
      <w:pPr>
        <w:pStyle w:val="StandardWeb"/>
      </w:pPr>
      <w:r>
        <w:t>Und glaub‘ es fest in allen Fällen,</w:t>
      </w:r>
      <w:r>
        <w:br/>
        <w:t>Dass Jesus Christ Dein Retter ist,</w:t>
      </w:r>
      <w:r>
        <w:br/>
        <w:t>Da mag der Satan sich verstellen,</w:t>
      </w:r>
      <w:r>
        <w:br/>
        <w:t>Er fängt Dich nicht mit seiner List,</w:t>
      </w:r>
      <w:r>
        <w:br/>
        <w:t>Und wie er sich auch quält und müht,</w:t>
      </w:r>
      <w:r>
        <w:br/>
      </w:r>
      <w:proofErr w:type="spellStart"/>
      <w:r>
        <w:t>Vor</w:t>
      </w:r>
      <w:proofErr w:type="spellEnd"/>
      <w:r>
        <w:t xml:space="preserve"> einem Wort des Herren flieht. </w:t>
      </w:r>
    </w:p>
    <w:p w14:paraId="3D19EB98" w14:textId="77777777" w:rsidR="00492F51" w:rsidRDefault="00492F51" w:rsidP="00492F51">
      <w:pPr>
        <w:pStyle w:val="StandardWeb"/>
      </w:pPr>
      <w:r>
        <w:t>Bist Du ein gottgeweihter Streiter,</w:t>
      </w:r>
      <w:r>
        <w:br/>
      </w:r>
      <w:proofErr w:type="spellStart"/>
      <w:r>
        <w:t>So</w:t>
      </w:r>
      <w:proofErr w:type="spellEnd"/>
      <w:r>
        <w:t xml:space="preserve"> fürchte keine Erdenmacht,</w:t>
      </w:r>
      <w:r>
        <w:br/>
        <w:t>Der Heiland sorget für Dich weiter,</w:t>
      </w:r>
      <w:r>
        <w:br/>
        <w:t>Er macht zu Licht die dunkle Nacht.</w:t>
      </w:r>
      <w:r>
        <w:br/>
        <w:t>Er hält die Wohnung Dir bereit</w:t>
      </w:r>
      <w:r>
        <w:br/>
        <w:t xml:space="preserve">Und segnet Dich in Ewigkeit. </w:t>
      </w:r>
    </w:p>
    <w:p w14:paraId="1369BEE0" w14:textId="77777777" w:rsidR="00492F51" w:rsidRDefault="00492F51" w:rsidP="00492F51">
      <w:pPr>
        <w:pStyle w:val="berschrift1"/>
      </w:pPr>
      <w:r>
        <w:t>Dir braust ein neues Lied entgegen</w:t>
      </w:r>
    </w:p>
    <w:p w14:paraId="5ACC648D" w14:textId="77777777" w:rsidR="00492F51" w:rsidRPr="00492F51" w:rsidRDefault="00492F51" w:rsidP="00492F51">
      <w:pPr>
        <w:pStyle w:val="StandardWeb"/>
        <w:rPr>
          <w:i/>
        </w:rPr>
      </w:pPr>
      <w:r w:rsidRPr="00492F51">
        <w:rPr>
          <w:i/>
        </w:rPr>
        <w:t>Mel. Wer nur den lieben Gott lässt walten rc</w:t>
      </w:r>
    </w:p>
    <w:p w14:paraId="6E3A5282" w14:textId="77777777" w:rsidR="00492F51" w:rsidRDefault="00492F51" w:rsidP="00492F51">
      <w:pPr>
        <w:pStyle w:val="StandardWeb"/>
      </w:pPr>
      <w:r>
        <w:t>Dir braust ein neues Lied entgegen,</w:t>
      </w:r>
      <w:r>
        <w:br/>
        <w:t>Dir unerforschtem Gott und Geist,</w:t>
      </w:r>
      <w:r>
        <w:br/>
        <w:t>Der Du auf immer neuen Wegen</w:t>
      </w:r>
      <w:r>
        <w:br/>
        <w:t>Uns an Dein Herz zu ziehen weißt,</w:t>
      </w:r>
      <w:r>
        <w:br/>
        <w:t>Dir tönt aus dankerfüllter Brust</w:t>
      </w:r>
      <w:r>
        <w:br/>
        <w:t xml:space="preserve">Ein Jubellied voll Himmelslust. </w:t>
      </w:r>
    </w:p>
    <w:p w14:paraId="4E7C2489" w14:textId="77777777" w:rsidR="00492F51" w:rsidRDefault="00492F51" w:rsidP="00492F51">
      <w:pPr>
        <w:pStyle w:val="StandardWeb"/>
      </w:pPr>
      <w:r>
        <w:t>Du bist das Licht, das ewig reine,</w:t>
      </w:r>
      <w:r>
        <w:br/>
        <w:t>Das bange Herzen freudig macht.</w:t>
      </w:r>
      <w:r>
        <w:br/>
        <w:t>Du bist die Sonne, deren Scheine</w:t>
      </w:r>
      <w:r>
        <w:br/>
        <w:t>Voll Schrecken weicht die dunkle Nacht.</w:t>
      </w:r>
      <w:r>
        <w:br/>
        <w:t>Du bist ein nie versiegter Quell</w:t>
      </w:r>
      <w:r>
        <w:br/>
        <w:t xml:space="preserve">Voll Lebenswasser, stark und hell. </w:t>
      </w:r>
    </w:p>
    <w:p w14:paraId="0B927769" w14:textId="77777777" w:rsidR="00492F51" w:rsidRDefault="00492F51" w:rsidP="00492F51">
      <w:pPr>
        <w:pStyle w:val="StandardWeb"/>
      </w:pPr>
      <w:r>
        <w:t>Du hast Dich wieder offenbaret,</w:t>
      </w:r>
      <w:r>
        <w:br/>
        <w:t xml:space="preserve">O heil’ger Geist, im </w:t>
      </w:r>
      <w:proofErr w:type="spellStart"/>
      <w:r>
        <w:t>Wunderweh’n</w:t>
      </w:r>
      <w:proofErr w:type="spellEnd"/>
      <w:r>
        <w:t>!</w:t>
      </w:r>
      <w:r>
        <w:br/>
        <w:t xml:space="preserve">O sich‘ voll Hoffnung hier </w:t>
      </w:r>
      <w:proofErr w:type="spellStart"/>
      <w:r>
        <w:t>gescharet</w:t>
      </w:r>
      <w:proofErr w:type="spellEnd"/>
      <w:r>
        <w:br/>
        <w:t xml:space="preserve">Ein Volk zum Himmel aufwärts </w:t>
      </w:r>
      <w:proofErr w:type="spellStart"/>
      <w:r>
        <w:t>seh’n</w:t>
      </w:r>
      <w:proofErr w:type="spellEnd"/>
      <w:r>
        <w:t>.</w:t>
      </w:r>
      <w:r>
        <w:br/>
        <w:t>Sie warten Deiner! Komm herab</w:t>
      </w:r>
      <w:r>
        <w:br/>
        <w:t xml:space="preserve">Mit wundervoller </w:t>
      </w:r>
      <w:proofErr w:type="spellStart"/>
      <w:r>
        <w:t>Liebesgab</w:t>
      </w:r>
      <w:proofErr w:type="spellEnd"/>
      <w:r>
        <w:t xml:space="preserve">‘. </w:t>
      </w:r>
    </w:p>
    <w:p w14:paraId="0CFBB03E" w14:textId="77777777" w:rsidR="00492F51" w:rsidRDefault="00492F51" w:rsidP="00492F51">
      <w:pPr>
        <w:pStyle w:val="StandardWeb"/>
      </w:pPr>
      <w:r>
        <w:lastRenderedPageBreak/>
        <w:t>Du bist vom Heiland uns verheißen,</w:t>
      </w:r>
      <w:r>
        <w:br/>
        <w:t>Du Tröster, lieb und hochgeehrt,</w:t>
      </w:r>
      <w:r>
        <w:br/>
        <w:t>Du sollst den Schleier nun zerreißen,</w:t>
      </w:r>
      <w:r>
        <w:br/>
        <w:t>Der uns den Blick zum Vater wehrt.</w:t>
      </w:r>
      <w:r>
        <w:br/>
        <w:t>O komm herbei, Du Gotteskraft,</w:t>
      </w:r>
      <w:r>
        <w:br/>
        <w:t xml:space="preserve">Die neuen Sinn und Herzen schafft. </w:t>
      </w:r>
    </w:p>
    <w:p w14:paraId="2EA4FDBC" w14:textId="77777777" w:rsidR="00492F51" w:rsidRDefault="00492F51" w:rsidP="00492F51">
      <w:pPr>
        <w:pStyle w:val="StandardWeb"/>
      </w:pPr>
      <w:r>
        <w:t>O sich uns schwache Menschenkinder,</w:t>
      </w:r>
      <w:r>
        <w:br/>
        <w:t>Die ohne Dich des Teufels Beut‘</w:t>
      </w:r>
      <w:r>
        <w:br/>
        <w:t xml:space="preserve">Und ganz </w:t>
      </w:r>
      <w:proofErr w:type="spellStart"/>
      <w:r>
        <w:t>verlorne</w:t>
      </w:r>
      <w:proofErr w:type="spellEnd"/>
      <w:r>
        <w:t>, arme Sünder,</w:t>
      </w:r>
      <w:r>
        <w:br/>
        <w:t>Was ohne Dich uns nicht ‚mal reut.</w:t>
      </w:r>
      <w:r>
        <w:br/>
        <w:t>O komm als Streiter auf den Plan</w:t>
      </w:r>
      <w:r>
        <w:br/>
        <w:t xml:space="preserve">Und nimm Dich unsers Jammers an. </w:t>
      </w:r>
    </w:p>
    <w:p w14:paraId="0AA6EC84" w14:textId="77777777" w:rsidR="00492F51" w:rsidRDefault="00492F51" w:rsidP="00492F51">
      <w:pPr>
        <w:pStyle w:val="StandardWeb"/>
      </w:pPr>
      <w:r>
        <w:t>Gott, heil’ger Geist, eins mit dem Sohne</w:t>
      </w:r>
      <w:r>
        <w:br/>
        <w:t>Und mit dem Vater eins, o komm,</w:t>
      </w:r>
      <w:r>
        <w:br/>
        <w:t>Lass Dich herab von Deinem Throne</w:t>
      </w:r>
      <w:r>
        <w:br/>
        <w:t xml:space="preserve">Und mache </w:t>
      </w:r>
      <w:proofErr w:type="spellStart"/>
      <w:r>
        <w:t>uns’re</w:t>
      </w:r>
      <w:proofErr w:type="spellEnd"/>
      <w:r>
        <w:t xml:space="preserve"> Herzen fromm.</w:t>
      </w:r>
      <w:r>
        <w:br/>
        <w:t>Füll‘ uns mit Deinem klaren Licht,</w:t>
      </w:r>
      <w:r>
        <w:br/>
        <w:t xml:space="preserve">Dem es ja nicht an Macht gebricht. </w:t>
      </w:r>
    </w:p>
    <w:p w14:paraId="40CC47EA" w14:textId="77777777" w:rsidR="00492F51" w:rsidRDefault="00492F51" w:rsidP="00492F51">
      <w:pPr>
        <w:pStyle w:val="StandardWeb"/>
      </w:pPr>
      <w:r>
        <w:t>Komm, heil’ger Geist, hör‘ unser Flehen,</w:t>
      </w:r>
      <w:r>
        <w:br/>
        <w:t>Nimm ab von uns der Erde Leid!</w:t>
      </w:r>
      <w:r>
        <w:br/>
        <w:t xml:space="preserve">Hilf uns; zum rechten, </w:t>
      </w:r>
      <w:proofErr w:type="spellStart"/>
      <w:r>
        <w:t>brünst’gen</w:t>
      </w:r>
      <w:proofErr w:type="spellEnd"/>
      <w:r>
        <w:t xml:space="preserve"> Flehen,</w:t>
      </w:r>
      <w:r>
        <w:br/>
        <w:t>Sind wir ja erst durch Dich bereit.</w:t>
      </w:r>
      <w:r>
        <w:br/>
        <w:t>O komm, o komm, wir harren Dein,</w:t>
      </w:r>
      <w:r>
        <w:br/>
        <w:t>Wir wollen ganz Dein eigen sein.</w:t>
      </w:r>
    </w:p>
    <w:p w14:paraId="2817C891" w14:textId="77777777" w:rsidR="00492F51" w:rsidRDefault="00492F51" w:rsidP="00492F51">
      <w:pPr>
        <w:pStyle w:val="berschrift1"/>
      </w:pPr>
      <w:r>
        <w:t>Du bist der Säemann, Herr Jesu Christ</w:t>
      </w:r>
    </w:p>
    <w:p w14:paraId="33761AF3" w14:textId="77777777" w:rsidR="00492F51" w:rsidRDefault="00492F51" w:rsidP="00492F51">
      <w:pPr>
        <w:pStyle w:val="StandardWeb"/>
      </w:pPr>
      <w:r>
        <w:t>Du bist der Säemann, Herr Jesu Christ,</w:t>
      </w:r>
      <w:r>
        <w:br/>
        <w:t>Der, in der Hand den reichen Himmelssamen,</w:t>
      </w:r>
      <w:r>
        <w:br/>
        <w:t>Auf unser irdisch Feld gekommen bist</w:t>
      </w:r>
      <w:r>
        <w:br/>
        <w:t>In Deinem und in unsers Vaters Namen.</w:t>
      </w:r>
    </w:p>
    <w:p w14:paraId="54F49F90" w14:textId="77777777" w:rsidR="00492F51" w:rsidRDefault="00492F51" w:rsidP="00492F51">
      <w:pPr>
        <w:pStyle w:val="StandardWeb"/>
      </w:pPr>
      <w:r>
        <w:t>Du streuest aus, o Herr, das süße Wort,</w:t>
      </w:r>
      <w:r>
        <w:br/>
        <w:t>Das von der Welten Anfang ist erklungen</w:t>
      </w:r>
      <w:r>
        <w:br/>
        <w:t>Und das vor Gottes Throne fort und fort</w:t>
      </w:r>
      <w:r>
        <w:br/>
        <w:t xml:space="preserve">Die Cherub und die Seraphim gesungen. </w:t>
      </w:r>
    </w:p>
    <w:p w14:paraId="479A357F" w14:textId="77777777" w:rsidR="00492F51" w:rsidRDefault="00492F51" w:rsidP="00492F51">
      <w:pPr>
        <w:pStyle w:val="StandardWeb"/>
      </w:pPr>
      <w:r>
        <w:t>Du, Herr, eröffnest Deine Hand so reich,</w:t>
      </w:r>
      <w:r>
        <w:br/>
        <w:t>Um alle Welt mit Samen anzufüllen,</w:t>
      </w:r>
      <w:r>
        <w:br/>
        <w:t>Der, wenn er Wurzel in uns fasst, sogleich</w:t>
      </w:r>
      <w:r>
        <w:br/>
        <w:t xml:space="preserve">Erhebt und heiligt Herz, Gemüt und Willen. </w:t>
      </w:r>
    </w:p>
    <w:p w14:paraId="02032F58" w14:textId="77777777" w:rsidR="00492F51" w:rsidRDefault="00492F51" w:rsidP="00492F51">
      <w:pPr>
        <w:pStyle w:val="StandardWeb"/>
      </w:pPr>
      <w:r>
        <w:t>O lass den Teufel nicht mit schnöder List</w:t>
      </w:r>
      <w:r>
        <w:br/>
        <w:t>Ausreißen jenen teuren Himmelssamen,</w:t>
      </w:r>
      <w:r>
        <w:br/>
        <w:t>O gib dem Bösen keine lange Frist,</w:t>
      </w:r>
      <w:r>
        <w:br/>
        <w:t>Zu pflanzen ein statt Deines seinen Namen.</w:t>
      </w:r>
    </w:p>
    <w:p w14:paraId="4F3BED27" w14:textId="77777777" w:rsidR="00492F51" w:rsidRDefault="00492F51" w:rsidP="00492F51">
      <w:pPr>
        <w:pStyle w:val="StandardWeb"/>
      </w:pPr>
      <w:r>
        <w:lastRenderedPageBreak/>
        <w:t>O lass‘ das Herz nicht sein ein steinig Feld,</w:t>
      </w:r>
      <w:r>
        <w:br/>
        <w:t>Auf dem in heller Lust entkeimt der Samen,</w:t>
      </w:r>
      <w:r>
        <w:br/>
        <w:t xml:space="preserve">Dann aber bald, vom </w:t>
      </w:r>
      <w:proofErr w:type="spellStart"/>
      <w:r>
        <w:t>gift’gen</w:t>
      </w:r>
      <w:proofErr w:type="spellEnd"/>
      <w:r>
        <w:t xml:space="preserve"> Tau der Welt</w:t>
      </w:r>
      <w:r>
        <w:br/>
      </w:r>
      <w:proofErr w:type="spellStart"/>
      <w:r>
        <w:t>Getränket</w:t>
      </w:r>
      <w:proofErr w:type="spellEnd"/>
      <w:r>
        <w:t>, muss erschlaffen und erlahmen.</w:t>
      </w:r>
    </w:p>
    <w:p w14:paraId="4905D520" w14:textId="77777777" w:rsidR="00492F51" w:rsidRDefault="00492F51" w:rsidP="00492F51">
      <w:pPr>
        <w:pStyle w:val="StandardWeb"/>
      </w:pPr>
      <w:r>
        <w:t>O lasse nicht Dein Wort, das teure Pfand,</w:t>
      </w:r>
      <w:r>
        <w:br/>
        <w:t>Bei uns tief in die dichten Dornen fallen,</w:t>
      </w:r>
      <w:r>
        <w:br/>
        <w:t>Die Dornen sind die Lust und eitler Tand,</w:t>
      </w:r>
      <w:r>
        <w:br/>
        <w:t xml:space="preserve">An Gold und </w:t>
      </w:r>
      <w:proofErr w:type="spellStart"/>
      <w:r>
        <w:t>ird’scher</w:t>
      </w:r>
      <w:proofErr w:type="spellEnd"/>
      <w:r>
        <w:t xml:space="preserve"> Ehre groß Gefallen. </w:t>
      </w:r>
    </w:p>
    <w:p w14:paraId="7FCE02F0" w14:textId="77777777" w:rsidR="00492F51" w:rsidRDefault="00492F51" w:rsidP="00492F51">
      <w:pPr>
        <w:pStyle w:val="StandardWeb"/>
      </w:pPr>
      <w:r>
        <w:t>O lass die Dornen nicht das teure Wort</w:t>
      </w:r>
      <w:r>
        <w:br/>
        <w:t>In unsers Herzens Schreine leicht ersticken, –</w:t>
      </w:r>
      <w:r>
        <w:br/>
        <w:t>Nein, lass‘ es wuchern reichlich fort und fort,</w:t>
      </w:r>
      <w:r>
        <w:br/>
        <w:t xml:space="preserve">Uns stark zu machen, himmlisch zu erquicken. </w:t>
      </w:r>
    </w:p>
    <w:p w14:paraId="1D53BAFC" w14:textId="77777777" w:rsidR="00492F51" w:rsidRDefault="00492F51" w:rsidP="00492F51">
      <w:pPr>
        <w:pStyle w:val="StandardWeb"/>
      </w:pPr>
      <w:r>
        <w:t>Du bist der Säemann, Herr Jesu Christ,</w:t>
      </w:r>
      <w:r>
        <w:br/>
        <w:t>Du aber bist auch, der das Land bereitet,</w:t>
      </w:r>
      <w:r>
        <w:br/>
        <w:t>Auf dessen Wink der Regen niederfließt,</w:t>
      </w:r>
      <w:r>
        <w:br/>
        <w:t xml:space="preserve">Die Sonne scheint und Tau vom Himmel gleitet. </w:t>
      </w:r>
    </w:p>
    <w:p w14:paraId="30390A86" w14:textId="77777777" w:rsidR="00492F51" w:rsidRDefault="00492F51" w:rsidP="00492F51">
      <w:pPr>
        <w:pStyle w:val="StandardWeb"/>
      </w:pPr>
      <w:r>
        <w:t>Herr, deshalb sich uns voll Mitleid an</w:t>
      </w:r>
      <w:r>
        <w:br/>
        <w:t>Und mache unser Herz zu gutem Boden,</w:t>
      </w:r>
      <w:r>
        <w:br/>
        <w:t xml:space="preserve">Weis‘ selbst uns an die </w:t>
      </w:r>
      <w:proofErr w:type="spellStart"/>
      <w:r>
        <w:t>vorgeschrieb‘ne</w:t>
      </w:r>
      <w:proofErr w:type="spellEnd"/>
      <w:r>
        <w:t xml:space="preserve"> Bahn</w:t>
      </w:r>
      <w:r>
        <w:br/>
        <w:t>Und wache über uns mit Deinem Odem.</w:t>
      </w:r>
    </w:p>
    <w:p w14:paraId="17557A45" w14:textId="77777777" w:rsidR="00492F51" w:rsidRDefault="00492F51" w:rsidP="00492F51">
      <w:pPr>
        <w:pStyle w:val="StandardWeb"/>
      </w:pPr>
      <w:r>
        <w:t>Da wird das Herz ein köstlich, fruchtbar Land</w:t>
      </w:r>
      <w:r>
        <w:br/>
        <w:t>Und bringt hundertfältig volle Ähren</w:t>
      </w:r>
      <w:r>
        <w:br/>
        <w:t>Und findet einst im wahren Vaterland</w:t>
      </w:r>
      <w:r>
        <w:br/>
        <w:t xml:space="preserve">Durch Deine Gnade </w:t>
      </w:r>
      <w:proofErr w:type="spellStart"/>
      <w:r>
        <w:t>Himmelskron</w:t>
      </w:r>
      <w:proofErr w:type="spellEnd"/>
      <w:r>
        <w:t xml:space="preserve">‘ und Ehren. </w:t>
      </w:r>
    </w:p>
    <w:p w14:paraId="7A507D96" w14:textId="77777777" w:rsidR="00492F51" w:rsidRDefault="00492F51" w:rsidP="00492F51">
      <w:pPr>
        <w:pStyle w:val="berschrift1"/>
      </w:pPr>
      <w:r>
        <w:t>Er kommt herbei, der starke Held</w:t>
      </w:r>
    </w:p>
    <w:p w14:paraId="7CEEE0EB" w14:textId="77777777" w:rsidR="00492F51" w:rsidRPr="00492F51" w:rsidRDefault="00492F51" w:rsidP="00492F51">
      <w:pPr>
        <w:pStyle w:val="StandardWeb"/>
        <w:rPr>
          <w:i/>
        </w:rPr>
      </w:pPr>
      <w:r w:rsidRPr="00492F51">
        <w:rPr>
          <w:i/>
        </w:rPr>
        <w:t xml:space="preserve">Mel. Lobt Gott, Ihr Christen, </w:t>
      </w:r>
      <w:proofErr w:type="spellStart"/>
      <w:r w:rsidRPr="00492F51">
        <w:rPr>
          <w:i/>
        </w:rPr>
        <w:t>allzugleich</w:t>
      </w:r>
      <w:proofErr w:type="spellEnd"/>
      <w:r w:rsidRPr="00492F51">
        <w:rPr>
          <w:i/>
        </w:rPr>
        <w:t xml:space="preserve"> rc.</w:t>
      </w:r>
    </w:p>
    <w:p w14:paraId="73379A45" w14:textId="77777777" w:rsidR="00492F51" w:rsidRDefault="00492F51" w:rsidP="00492F51">
      <w:pPr>
        <w:pStyle w:val="StandardWeb"/>
      </w:pPr>
      <w:r>
        <w:t>Er kommt herbei, der starke Held,</w:t>
      </w:r>
      <w:r>
        <w:br/>
        <w:t>Der König voller Ruhm,</w:t>
      </w:r>
      <w:r>
        <w:br/>
        <w:t>Er kommt herab zur armen Welt</w:t>
      </w:r>
      <w:r>
        <w:br/>
      </w:r>
      <w:proofErr w:type="spellStart"/>
      <w:r>
        <w:t>Aus</w:t>
      </w:r>
      <w:proofErr w:type="spellEnd"/>
      <w:r>
        <w:t xml:space="preserve"> Seinem Heiligtum.</w:t>
      </w:r>
      <w:r>
        <w:br/>
        <w:t>Mit Armut ist Er angetan,</w:t>
      </w:r>
      <w:r>
        <w:br/>
        <w:t>Umhüllt mit grobem Kleid;</w:t>
      </w:r>
      <w:r>
        <w:br/>
        <w:t>Dass Er erfülle Gottes Plan,</w:t>
      </w:r>
      <w:r>
        <w:br/>
        <w:t xml:space="preserve">Hält Er sich gern bereit. </w:t>
      </w:r>
    </w:p>
    <w:p w14:paraId="37262F7F" w14:textId="77777777" w:rsidR="00492F51" w:rsidRDefault="00492F51" w:rsidP="00492F51">
      <w:pPr>
        <w:pStyle w:val="StandardWeb"/>
      </w:pPr>
      <w:r>
        <w:t>Er steigt herab als armes Kind,</w:t>
      </w:r>
      <w:r>
        <w:br/>
        <w:t>Kehrt bei der Jungfrau ein,</w:t>
      </w:r>
      <w:r>
        <w:br/>
        <w:t>Da strahlt Sein Lächeln hold und lind</w:t>
      </w:r>
      <w:r>
        <w:br/>
        <w:t>Maria wartet Sein.</w:t>
      </w:r>
      <w:r>
        <w:br/>
        <w:t>Er dienet Seinen Eltern gern</w:t>
      </w:r>
      <w:r>
        <w:br/>
        <w:t>Wie ein getreuer Sohn,</w:t>
      </w:r>
      <w:r>
        <w:br/>
        <w:t>Hält Joseph auch wie Seinen Herrn,</w:t>
      </w:r>
      <w:r>
        <w:br/>
        <w:t xml:space="preserve">Denkt nicht an Reich und </w:t>
      </w:r>
      <w:proofErr w:type="spellStart"/>
      <w:r>
        <w:t>Kron</w:t>
      </w:r>
      <w:proofErr w:type="spellEnd"/>
      <w:r>
        <w:t>‘.</w:t>
      </w:r>
    </w:p>
    <w:p w14:paraId="4EF8DA4D" w14:textId="77777777" w:rsidR="00492F51" w:rsidRDefault="00492F51" w:rsidP="00492F51">
      <w:pPr>
        <w:pStyle w:val="StandardWeb"/>
      </w:pPr>
      <w:r>
        <w:lastRenderedPageBreak/>
        <w:t>Er wächst heran, und Gottes Wort</w:t>
      </w:r>
      <w:r>
        <w:br/>
        <w:t>In Seinem Munde lebt,</w:t>
      </w:r>
      <w:r>
        <w:br/>
        <w:t>Er dient den Menschen aller Ort,</w:t>
      </w:r>
      <w:r>
        <w:br/>
      </w:r>
      <w:proofErr w:type="spellStart"/>
      <w:r>
        <w:t>Vor</w:t>
      </w:r>
      <w:proofErr w:type="spellEnd"/>
      <w:r>
        <w:t xml:space="preserve"> keiner Mühe bebt,</w:t>
      </w:r>
      <w:r>
        <w:br/>
        <w:t>Er geht durchs Leben sündenrein,</w:t>
      </w:r>
      <w:r>
        <w:br/>
        <w:t>Ob Er versucht gleich war,</w:t>
      </w:r>
      <w:r>
        <w:br/>
        <w:t>Ihm dient im hellen Sonnenschein</w:t>
      </w:r>
      <w:r>
        <w:br/>
        <w:t>Der Engel lichte Schar.</w:t>
      </w:r>
    </w:p>
    <w:p w14:paraId="3BDB9A88" w14:textId="77777777" w:rsidR="00492F51" w:rsidRDefault="00492F51" w:rsidP="00492F51">
      <w:pPr>
        <w:pStyle w:val="StandardWeb"/>
      </w:pPr>
      <w:r>
        <w:t>Und als die Zeit gekommen war,</w:t>
      </w:r>
      <w:r>
        <w:br/>
        <w:t>Dass Er Sein Haus verließ,</w:t>
      </w:r>
      <w:r>
        <w:br/>
        <w:t>Trat Er wohl in des Volkes Schaar</w:t>
      </w:r>
      <w:r>
        <w:br/>
        <w:t>Und Segen ihm verhieß.</w:t>
      </w:r>
      <w:r>
        <w:br/>
        <w:t>Er zeigte sich als Heiland, Christ,</w:t>
      </w:r>
      <w:r>
        <w:br/>
        <w:t>Und wirkt‘ mit Wundermacht,</w:t>
      </w:r>
      <w:r>
        <w:br/>
        <w:t>Dass bass gar sehr erschrocken ist</w:t>
      </w:r>
      <w:r>
        <w:br/>
        <w:t>Der Teufel in der Nacht.</w:t>
      </w:r>
    </w:p>
    <w:p w14:paraId="72C43616" w14:textId="77777777" w:rsidR="00492F51" w:rsidRDefault="00492F51" w:rsidP="00492F51">
      <w:pPr>
        <w:pStyle w:val="StandardWeb"/>
      </w:pPr>
      <w:r>
        <w:t>Der denkt: nun ist mein Reich vorbei,</w:t>
      </w:r>
      <w:r>
        <w:br/>
      </w:r>
      <w:proofErr w:type="spellStart"/>
      <w:r>
        <w:t>Wenn</w:t>
      </w:r>
      <w:proofErr w:type="spellEnd"/>
      <w:r>
        <w:t xml:space="preserve"> dieser starke Held</w:t>
      </w:r>
      <w:r>
        <w:br/>
        <w:t>Voll Gnad‘ und Huld sich lässt herbei,</w:t>
      </w:r>
      <w:r>
        <w:br/>
        <w:t>zu schützen Seine Welt.</w:t>
      </w:r>
      <w:r>
        <w:br/>
        <w:t>Was kann ich nur dawider tun,</w:t>
      </w:r>
      <w:r>
        <w:br/>
        <w:t>Dass mein die Erde bleibt,</w:t>
      </w:r>
      <w:r>
        <w:br/>
        <w:t xml:space="preserve">Dass nicht der Herr aus trägem </w:t>
      </w:r>
      <w:proofErr w:type="spellStart"/>
      <w:r>
        <w:t>Ruh’n</w:t>
      </w:r>
      <w:proofErr w:type="spellEnd"/>
      <w:r>
        <w:br/>
        <w:t>Die Sünder mir vertreibt.</w:t>
      </w:r>
    </w:p>
    <w:p w14:paraId="6C5BCC4C" w14:textId="77777777" w:rsidR="00492F51" w:rsidRDefault="00492F51" w:rsidP="00492F51">
      <w:pPr>
        <w:pStyle w:val="StandardWeb"/>
      </w:pPr>
      <w:r>
        <w:t>Und Satan, voll von böser List,</w:t>
      </w:r>
      <w:r>
        <w:br/>
        <w:t>Naht selbst dem Heiland sich,</w:t>
      </w:r>
      <w:r>
        <w:br/>
        <w:t>Versuchen will er Jesum Christ,</w:t>
      </w:r>
      <w:r>
        <w:br/>
        <w:t>Mit Plänen fürchterlich.</w:t>
      </w:r>
      <w:r>
        <w:br/>
        <w:t>Doch wie der Wolken dunkle Nacht</w:t>
      </w:r>
      <w:r>
        <w:br/>
      </w:r>
      <w:proofErr w:type="spellStart"/>
      <w:r>
        <w:t>Vor</w:t>
      </w:r>
      <w:proofErr w:type="spellEnd"/>
      <w:r>
        <w:t xml:space="preserve"> heißer Sonne </w:t>
      </w:r>
      <w:proofErr w:type="spellStart"/>
      <w:r>
        <w:t>fliehn</w:t>
      </w:r>
      <w:proofErr w:type="spellEnd"/>
      <w:r>
        <w:t>,</w:t>
      </w:r>
      <w:r>
        <w:br/>
        <w:t>So muss sich auch des Teufels Macht</w:t>
      </w:r>
      <w:r>
        <w:br/>
        <w:t xml:space="preserve">Beschämt </w:t>
      </w:r>
      <w:proofErr w:type="spellStart"/>
      <w:r>
        <w:t>zurücke</w:t>
      </w:r>
      <w:proofErr w:type="spellEnd"/>
      <w:r>
        <w:t xml:space="preserve"> </w:t>
      </w:r>
      <w:proofErr w:type="spellStart"/>
      <w:r>
        <w:t>ziehn</w:t>
      </w:r>
      <w:proofErr w:type="spellEnd"/>
      <w:r>
        <w:t>.</w:t>
      </w:r>
    </w:p>
    <w:p w14:paraId="18B96571" w14:textId="77777777" w:rsidR="00492F51" w:rsidRDefault="00492F51" w:rsidP="00492F51">
      <w:pPr>
        <w:pStyle w:val="StandardWeb"/>
      </w:pPr>
      <w:r>
        <w:t>Und Christus, unser Herr und Gott,</w:t>
      </w:r>
      <w:r>
        <w:br/>
        <w:t>Tritt herrlich dann hervor,</w:t>
      </w:r>
      <w:r>
        <w:br/>
        <w:t>Er kämpft mit Sünde und mit Tod,</w:t>
      </w:r>
      <w:r>
        <w:br/>
        <w:t>Die mächtig wohl zuvor.</w:t>
      </w:r>
      <w:r>
        <w:br/>
        <w:t>Er wirft zurück in tiefen Schlund</w:t>
      </w:r>
      <w:r>
        <w:br/>
        <w:t>Der Teufel ganzes Heer!</w:t>
      </w:r>
      <w:r>
        <w:br/>
        <w:t xml:space="preserve">Ein Wort aus Seinem </w:t>
      </w:r>
      <w:proofErr w:type="spellStart"/>
      <w:r>
        <w:t>heil’gen</w:t>
      </w:r>
      <w:proofErr w:type="spellEnd"/>
      <w:r>
        <w:t xml:space="preserve"> Mund,</w:t>
      </w:r>
      <w:r>
        <w:br/>
        <w:t>Sie fahren hin ins Meer!</w:t>
      </w:r>
    </w:p>
    <w:p w14:paraId="1B754DD6" w14:textId="77777777" w:rsidR="00492F51" w:rsidRDefault="00492F51" w:rsidP="00492F51">
      <w:pPr>
        <w:pStyle w:val="StandardWeb"/>
      </w:pPr>
      <w:r>
        <w:t>Und heute noch, der Gottes Sohn,</w:t>
      </w:r>
      <w:r>
        <w:br/>
        <w:t>Noch heute wirkt Er gleich</w:t>
      </w:r>
      <w:r>
        <w:br/>
        <w:t>Herab von Seinem lichten Thron,</w:t>
      </w:r>
      <w:r>
        <w:br/>
        <w:t xml:space="preserve">Wirbt Er </w:t>
      </w:r>
      <w:proofErr w:type="spellStart"/>
      <w:r>
        <w:t>für’s</w:t>
      </w:r>
      <w:proofErr w:type="spellEnd"/>
      <w:r>
        <w:t xml:space="preserve"> Himmelreich.</w:t>
      </w:r>
      <w:r>
        <w:br/>
        <w:t>Er streitet mit uns überall,</w:t>
      </w:r>
      <w:r>
        <w:br/>
      </w:r>
      <w:proofErr w:type="spellStart"/>
      <w:r>
        <w:t>Wo</w:t>
      </w:r>
      <w:proofErr w:type="spellEnd"/>
      <w:r>
        <w:t xml:space="preserve"> Satan listig ringt,</w:t>
      </w:r>
      <w:r>
        <w:br/>
      </w:r>
      <w:r>
        <w:lastRenderedPageBreak/>
        <w:t>Er hilft uns gern, dass nicht im Fall</w:t>
      </w:r>
      <w:r>
        <w:br/>
        <w:t>Der Böse uns bezwingt.</w:t>
      </w:r>
    </w:p>
    <w:p w14:paraId="7E37BD8A" w14:textId="77777777" w:rsidR="00492F51" w:rsidRDefault="00492F51" w:rsidP="00492F51">
      <w:pPr>
        <w:pStyle w:val="StandardWeb"/>
      </w:pPr>
      <w:proofErr w:type="spellStart"/>
      <w:r>
        <w:t>D’rum</w:t>
      </w:r>
      <w:proofErr w:type="spellEnd"/>
      <w:r>
        <w:t xml:space="preserve"> kommt und eilt zu Seinem Thron,</w:t>
      </w:r>
      <w:r>
        <w:br/>
        <w:t>Die Ihr in Sünden-Not,</w:t>
      </w:r>
      <w:r>
        <w:br/>
        <w:t>Es ist allein des Menschen Sohn,</w:t>
      </w:r>
      <w:r>
        <w:br/>
        <w:t>Der Euch entreißt dem Tod.</w:t>
      </w:r>
      <w:r>
        <w:br/>
        <w:t>Es ist Sein starker Arm allein,</w:t>
      </w:r>
      <w:r>
        <w:br/>
        <w:t>Der Euch zu Fürsten macht,</w:t>
      </w:r>
      <w:r>
        <w:br/>
        <w:t xml:space="preserve">Er ist’s, der über all‘ </w:t>
      </w:r>
      <w:proofErr w:type="spellStart"/>
      <w:r>
        <w:t>Eu’r</w:t>
      </w:r>
      <w:proofErr w:type="spellEnd"/>
      <w:r>
        <w:br/>
        <w:t xml:space="preserve">Sein Als Heiland steht und wacht! </w:t>
      </w:r>
    </w:p>
    <w:p w14:paraId="7EF56FB3" w14:textId="77777777" w:rsidR="00492F51" w:rsidRDefault="00492F51" w:rsidP="00492F51">
      <w:pPr>
        <w:pStyle w:val="berschrift1"/>
      </w:pPr>
      <w:r>
        <w:t>Erwacht! Erwacht! Die Zeit ist nah</w:t>
      </w:r>
    </w:p>
    <w:p w14:paraId="28CB2A0E" w14:textId="77777777" w:rsidR="00492F51" w:rsidRPr="00492F51" w:rsidRDefault="00492F51" w:rsidP="00492F51">
      <w:pPr>
        <w:pStyle w:val="StandardWeb"/>
        <w:rPr>
          <w:i/>
        </w:rPr>
      </w:pPr>
      <w:r w:rsidRPr="00492F51">
        <w:rPr>
          <w:i/>
        </w:rPr>
        <w:t xml:space="preserve">Mel. Ich dank Dir schon durch Deinen Sohn </w:t>
      </w:r>
    </w:p>
    <w:p w14:paraId="151910AA" w14:textId="77777777" w:rsidR="00492F51" w:rsidRDefault="00492F51" w:rsidP="00492F51">
      <w:pPr>
        <w:pStyle w:val="StandardWeb"/>
      </w:pPr>
      <w:r>
        <w:t>Erwacht! Erwacht! Die Zeit ist nah,</w:t>
      </w:r>
      <w:r>
        <w:br/>
        <w:t>Reißt Euch aus Schlafes Armen!</w:t>
      </w:r>
      <w:r>
        <w:br/>
        <w:t>Das Heil der Welt, der Herr ist da,</w:t>
      </w:r>
      <w:r>
        <w:br/>
        <w:t xml:space="preserve">Er will sich </w:t>
      </w:r>
      <w:proofErr w:type="spellStart"/>
      <w:r>
        <w:t>Eu’r</w:t>
      </w:r>
      <w:proofErr w:type="spellEnd"/>
      <w:r>
        <w:t xml:space="preserve"> erbarmen. </w:t>
      </w:r>
    </w:p>
    <w:p w14:paraId="7DA0F85C" w14:textId="77777777" w:rsidR="00492F51" w:rsidRDefault="00492F51" w:rsidP="00492F51">
      <w:pPr>
        <w:pStyle w:val="StandardWeb"/>
      </w:pPr>
      <w:r>
        <w:t>Entschwunden ist die dunkle Nacht,</w:t>
      </w:r>
      <w:r>
        <w:br/>
        <w:t>Das Licht hereingebrochen,</w:t>
      </w:r>
      <w:r>
        <w:br/>
        <w:t>Zerstreuet ist des Teufels Macht,</w:t>
      </w:r>
      <w:r>
        <w:br/>
        <w:t xml:space="preserve">Sein Zepter ist zerbrochen. </w:t>
      </w:r>
    </w:p>
    <w:p w14:paraId="2364E0E1" w14:textId="77777777" w:rsidR="00492F51" w:rsidRDefault="00492F51" w:rsidP="00492F51">
      <w:pPr>
        <w:pStyle w:val="StandardWeb"/>
      </w:pPr>
      <w:proofErr w:type="spellStart"/>
      <w:r>
        <w:t>D’rum</w:t>
      </w:r>
      <w:proofErr w:type="spellEnd"/>
      <w:r>
        <w:t xml:space="preserve"> leget ab der Sünde Kleid,</w:t>
      </w:r>
      <w:r>
        <w:br/>
        <w:t>Schmückt Euch mit Lichtes Waffen,</w:t>
      </w:r>
      <w:r>
        <w:br/>
      </w:r>
      <w:proofErr w:type="spellStart"/>
      <w:r>
        <w:t>So</w:t>
      </w:r>
      <w:proofErr w:type="spellEnd"/>
      <w:r>
        <w:t xml:space="preserve"> wird der Herr aus </w:t>
      </w:r>
      <w:proofErr w:type="spellStart"/>
      <w:r>
        <w:t>bitterm</w:t>
      </w:r>
      <w:proofErr w:type="spellEnd"/>
      <w:r>
        <w:t xml:space="preserve"> Leid</w:t>
      </w:r>
      <w:r>
        <w:br/>
        <w:t xml:space="preserve">Euch Freud‘ und Wonne schaffen. </w:t>
      </w:r>
    </w:p>
    <w:p w14:paraId="7013CA2A" w14:textId="77777777" w:rsidR="00492F51" w:rsidRDefault="00492F51" w:rsidP="00492F51">
      <w:pPr>
        <w:pStyle w:val="StandardWeb"/>
      </w:pPr>
      <w:r>
        <w:t>Die Sonne kommt! Ein heller Tag</w:t>
      </w:r>
      <w:r>
        <w:br/>
        <w:t>Ist über uns erschienen.</w:t>
      </w:r>
      <w:r>
        <w:br/>
        <w:t>Wer ist es, der noch keck vermag</w:t>
      </w:r>
      <w:r>
        <w:br/>
        <w:t>Der Finsternis zu dienen?</w:t>
      </w:r>
    </w:p>
    <w:p w14:paraId="423F9077" w14:textId="77777777" w:rsidR="00492F51" w:rsidRDefault="00492F51" w:rsidP="00492F51">
      <w:pPr>
        <w:pStyle w:val="StandardWeb"/>
      </w:pPr>
      <w:r>
        <w:t>Herbei! herbei! Der Herr ist da,</w:t>
      </w:r>
      <w:r>
        <w:br/>
        <w:t>Er öffnet Seine Arme,</w:t>
      </w:r>
      <w:r>
        <w:br/>
        <w:t xml:space="preserve">Ist Dir mit </w:t>
      </w:r>
      <w:proofErr w:type="spellStart"/>
      <w:r>
        <w:t>sichrer</w:t>
      </w:r>
      <w:proofErr w:type="spellEnd"/>
      <w:r>
        <w:t xml:space="preserve"> Hilfe nah,</w:t>
      </w:r>
      <w:r>
        <w:br/>
        <w:t xml:space="preserve">Dass Er sich Dein erbarme. </w:t>
      </w:r>
    </w:p>
    <w:p w14:paraId="1B95EB97" w14:textId="77777777" w:rsidR="00492F51" w:rsidRDefault="00492F51" w:rsidP="00492F51">
      <w:pPr>
        <w:pStyle w:val="StandardWeb"/>
      </w:pPr>
      <w:r>
        <w:t>O komm vertrauend an Sein Herz!</w:t>
      </w:r>
      <w:r>
        <w:br/>
        <w:t>O komm in Seine Arme,</w:t>
      </w:r>
      <w:r>
        <w:br/>
        <w:t>Er zieht Dich freundlich himmelwärts,</w:t>
      </w:r>
      <w:r>
        <w:br/>
        <w:t>O komm in Seine Arme!</w:t>
      </w:r>
    </w:p>
    <w:p w14:paraId="01E61088" w14:textId="77777777" w:rsidR="00492F51" w:rsidRDefault="00492F51" w:rsidP="00492F51">
      <w:pPr>
        <w:pStyle w:val="berschrift1"/>
      </w:pPr>
      <w:r>
        <w:t>Es wird sich Alles wenden</w:t>
      </w:r>
    </w:p>
    <w:p w14:paraId="7214D897" w14:textId="77777777" w:rsidR="00492F51" w:rsidRPr="00492F51" w:rsidRDefault="00492F51" w:rsidP="00492F51">
      <w:pPr>
        <w:pStyle w:val="StandardWeb"/>
        <w:rPr>
          <w:i/>
        </w:rPr>
      </w:pPr>
      <w:r w:rsidRPr="00492F51">
        <w:rPr>
          <w:i/>
        </w:rPr>
        <w:t xml:space="preserve">Mel. Christus, der ist mein Leben rc. oder: Herzlich tut mich verlangen rc. </w:t>
      </w:r>
    </w:p>
    <w:p w14:paraId="24C618FD" w14:textId="77777777" w:rsidR="00492F51" w:rsidRDefault="00492F51" w:rsidP="00492F51">
      <w:pPr>
        <w:pStyle w:val="StandardWeb"/>
      </w:pPr>
      <w:r>
        <w:lastRenderedPageBreak/>
        <w:t>Es wird sich Alles wenden</w:t>
      </w:r>
      <w:r>
        <w:br/>
        <w:t>Wirf von Dir bangen Schmerz,</w:t>
      </w:r>
      <w:r>
        <w:br/>
        <w:t>Gott trägt uns ja auf Händen</w:t>
      </w:r>
      <w:r>
        <w:br/>
        <w:t xml:space="preserve">Und zieht uns an Sein Herz. </w:t>
      </w:r>
    </w:p>
    <w:p w14:paraId="5EB95D54" w14:textId="77777777" w:rsidR="00492F51" w:rsidRDefault="00492F51" w:rsidP="00492F51">
      <w:pPr>
        <w:pStyle w:val="StandardWeb"/>
      </w:pPr>
      <w:r>
        <w:t>Er will auch Dich erretten!</w:t>
      </w:r>
      <w:r>
        <w:br/>
        <w:t>Sandt‘ Er nicht Seinen Sohn?</w:t>
      </w:r>
      <w:r>
        <w:br/>
        <w:t>Der löst der Sünde Ketten</w:t>
      </w:r>
      <w:r>
        <w:br/>
        <w:t xml:space="preserve">Und führt Dich hin zum Thron! </w:t>
      </w:r>
    </w:p>
    <w:p w14:paraId="083E3AEF" w14:textId="77777777" w:rsidR="00492F51" w:rsidRDefault="00492F51" w:rsidP="00492F51">
      <w:pPr>
        <w:pStyle w:val="StandardWeb"/>
      </w:pPr>
      <w:r>
        <w:t>Du darfst nun nicht mehr zagen,</w:t>
      </w:r>
      <w:r>
        <w:br/>
        <w:t>Gott sieht Dich gnädig an, –</w:t>
      </w:r>
      <w:r>
        <w:br/>
        <w:t>Du musst den Schritt nur wagen</w:t>
      </w:r>
      <w:r>
        <w:br/>
        <w:t xml:space="preserve">Auf Gottes </w:t>
      </w:r>
      <w:proofErr w:type="spellStart"/>
      <w:r>
        <w:t>heil’ge</w:t>
      </w:r>
      <w:proofErr w:type="spellEnd"/>
      <w:r>
        <w:t xml:space="preserve"> Bahn! </w:t>
      </w:r>
    </w:p>
    <w:p w14:paraId="249AB376" w14:textId="77777777" w:rsidR="00492F51" w:rsidRDefault="00492F51" w:rsidP="00492F51">
      <w:pPr>
        <w:pStyle w:val="berschrift1"/>
      </w:pPr>
      <w:r>
        <w:t>Hallelujah! Dir Gott der Macht!</w:t>
      </w:r>
    </w:p>
    <w:p w14:paraId="5DE38B82" w14:textId="77777777" w:rsidR="00492F51" w:rsidRDefault="00492F51" w:rsidP="00492F51">
      <w:pPr>
        <w:pStyle w:val="StandardWeb"/>
      </w:pPr>
      <w:r>
        <w:t>Hallelujah! Dir Gott der Macht!</w:t>
      </w:r>
      <w:r>
        <w:br/>
        <w:t>Dir Vater, Dir dem Herrn der Welt,</w:t>
      </w:r>
      <w:r>
        <w:br/>
        <w:t>Der Du regierst bei Tag und Nacht,</w:t>
      </w:r>
      <w:r>
        <w:br/>
        <w:t xml:space="preserve">Der Du bestehst, wenn Alles fällt. </w:t>
      </w:r>
    </w:p>
    <w:p w14:paraId="7D6BEBAA" w14:textId="77777777" w:rsidR="00492F51" w:rsidRDefault="00492F51" w:rsidP="00492F51">
      <w:pPr>
        <w:pStyle w:val="StandardWeb"/>
      </w:pPr>
      <w:r>
        <w:t>Hallelujah! Du Sohn und Gott! Hallelujah!</w:t>
      </w:r>
      <w:r>
        <w:br/>
        <w:t>Dir Herrn voll Schmerz,</w:t>
      </w:r>
      <w:r>
        <w:br/>
        <w:t>Der Du für uns ertrugst den Tod,</w:t>
      </w:r>
      <w:r>
        <w:br/>
        <w:t>O kehre ein in unser Herz!</w:t>
      </w:r>
    </w:p>
    <w:p w14:paraId="303CD91C" w14:textId="77777777" w:rsidR="00492F51" w:rsidRDefault="00492F51" w:rsidP="00492F51">
      <w:pPr>
        <w:pStyle w:val="StandardWeb"/>
      </w:pPr>
      <w:r>
        <w:t>Hallelujah! Dir heil’ger Geist, Hallelujah!</w:t>
      </w:r>
      <w:r>
        <w:br/>
        <w:t>Gott Tröster Du,</w:t>
      </w:r>
      <w:r>
        <w:br/>
        <w:t xml:space="preserve">Sei in der Ewigkeit </w:t>
      </w:r>
      <w:proofErr w:type="spellStart"/>
      <w:r>
        <w:t>gepreis’t</w:t>
      </w:r>
      <w:proofErr w:type="spellEnd"/>
      <w:r>
        <w:br/>
        <w:t xml:space="preserve">Und sende Fried‘ und Himmelsruh‘. </w:t>
      </w:r>
    </w:p>
    <w:p w14:paraId="6B720F70" w14:textId="77777777" w:rsidR="00492F51" w:rsidRDefault="00492F51" w:rsidP="00492F51">
      <w:pPr>
        <w:pStyle w:val="berschrift1"/>
      </w:pPr>
      <w:r>
        <w:t>Herr Jesus Christ, von Deinem Thron</w:t>
      </w:r>
    </w:p>
    <w:p w14:paraId="11C72A0F" w14:textId="77777777" w:rsidR="00492F51" w:rsidRPr="00492F51" w:rsidRDefault="00492F51" w:rsidP="00492F51">
      <w:pPr>
        <w:pStyle w:val="StandardWeb"/>
        <w:rPr>
          <w:i/>
        </w:rPr>
      </w:pPr>
      <w:r w:rsidRPr="00492F51">
        <w:rPr>
          <w:i/>
        </w:rPr>
        <w:t xml:space="preserve">Mel. Lobt Gott, ihr Christen, </w:t>
      </w:r>
      <w:proofErr w:type="spellStart"/>
      <w:r w:rsidRPr="00492F51">
        <w:rPr>
          <w:i/>
        </w:rPr>
        <w:t>allzugleich</w:t>
      </w:r>
      <w:proofErr w:type="spellEnd"/>
      <w:r w:rsidRPr="00492F51">
        <w:rPr>
          <w:i/>
        </w:rPr>
        <w:t xml:space="preserve"> </w:t>
      </w:r>
    </w:p>
    <w:p w14:paraId="20A54A5B" w14:textId="77777777" w:rsidR="00492F51" w:rsidRDefault="00492F51" w:rsidP="00492F51">
      <w:pPr>
        <w:pStyle w:val="StandardWeb"/>
      </w:pPr>
      <w:r>
        <w:t>Herr Jesus Christ, von Deinem Thron</w:t>
      </w:r>
      <w:r>
        <w:br/>
        <w:t xml:space="preserve">Sieh </w:t>
      </w:r>
      <w:proofErr w:type="spellStart"/>
      <w:r>
        <w:t>gnädiglich</w:t>
      </w:r>
      <w:proofErr w:type="spellEnd"/>
      <w:r>
        <w:t xml:space="preserve"> herab,</w:t>
      </w:r>
      <w:r>
        <w:br/>
        <w:t xml:space="preserve">Ich bin zu Deinem Kreuz </w:t>
      </w:r>
      <w:proofErr w:type="spellStart"/>
      <w:r>
        <w:t>gefloh’n</w:t>
      </w:r>
      <w:proofErr w:type="spellEnd"/>
      <w:r>
        <w:br/>
        <w:t>In Angst vor Tod und Grab.</w:t>
      </w:r>
    </w:p>
    <w:p w14:paraId="002254C9" w14:textId="77777777" w:rsidR="00492F51" w:rsidRDefault="00492F51" w:rsidP="00492F51">
      <w:pPr>
        <w:pStyle w:val="StandardWeb"/>
      </w:pPr>
      <w:r>
        <w:t>Du siehst den Schmerz, Du siehst die Qual,</w:t>
      </w:r>
      <w:r>
        <w:br/>
        <w:t>Die sich im Herzen regt, –</w:t>
      </w:r>
      <w:r>
        <w:br/>
        <w:t>Du hörst mein Jammern allzumal,</w:t>
      </w:r>
      <w:r>
        <w:br/>
        <w:t xml:space="preserve">Wenn Satanas mich schlägt. </w:t>
      </w:r>
    </w:p>
    <w:p w14:paraId="401B60B0" w14:textId="77777777" w:rsidR="00492F51" w:rsidRDefault="00492F51" w:rsidP="00492F51">
      <w:pPr>
        <w:pStyle w:val="StandardWeb"/>
      </w:pPr>
      <w:r>
        <w:t>Du kennst die Not, Du weißt, wie oft</w:t>
      </w:r>
      <w:r>
        <w:br/>
        <w:t>Ich Dich vergessen hab‘,</w:t>
      </w:r>
      <w:r>
        <w:br/>
        <w:t>Wie tausendmal ich auch gehofft,</w:t>
      </w:r>
      <w:r>
        <w:br/>
        <w:t xml:space="preserve">Dass sich mein Herz Dir gab. </w:t>
      </w:r>
    </w:p>
    <w:p w14:paraId="75590638" w14:textId="77777777" w:rsidR="00492F51" w:rsidRDefault="00492F51" w:rsidP="00492F51">
      <w:pPr>
        <w:pStyle w:val="StandardWeb"/>
      </w:pPr>
      <w:r>
        <w:lastRenderedPageBreak/>
        <w:t>Es sprach wohl auch der Mund dazu,</w:t>
      </w:r>
      <w:r>
        <w:br/>
        <w:t>Doch ach, das Herz blieb kalt</w:t>
      </w:r>
      <w:r>
        <w:br/>
        <w:t>Und schlummerte in dumpfer Ruh,</w:t>
      </w:r>
      <w:r>
        <w:br/>
        <w:t>Bis dass Dein Donner schallt‘,</w:t>
      </w:r>
    </w:p>
    <w:p w14:paraId="7350891A" w14:textId="77777777" w:rsidR="00492F51" w:rsidRDefault="00492F51" w:rsidP="00492F51">
      <w:pPr>
        <w:pStyle w:val="StandardWeb"/>
      </w:pPr>
      <w:r>
        <w:t>Dann zittert‘ es und bebte sehr</w:t>
      </w:r>
      <w:r>
        <w:br/>
        <w:t>Und ward verzweifelt gar</w:t>
      </w:r>
      <w:r>
        <w:br/>
        <w:t>Und jammerte und seufzte schwer</w:t>
      </w:r>
      <w:r>
        <w:br/>
        <w:t xml:space="preserve">Ob der </w:t>
      </w:r>
      <w:proofErr w:type="spellStart"/>
      <w:r>
        <w:t>verlornen</w:t>
      </w:r>
      <w:proofErr w:type="spellEnd"/>
      <w:r>
        <w:t xml:space="preserve"> Jahr‘. </w:t>
      </w:r>
    </w:p>
    <w:p w14:paraId="73A8A6E6" w14:textId="77777777" w:rsidR="00492F51" w:rsidRDefault="00492F51" w:rsidP="00492F51">
      <w:pPr>
        <w:pStyle w:val="StandardWeb"/>
      </w:pPr>
      <w:r>
        <w:t>Und wieder naht‘ es Deinem Thron,</w:t>
      </w:r>
      <w:r>
        <w:br/>
        <w:t>Und wieder nahmst Du’s an,</w:t>
      </w:r>
      <w:r>
        <w:br/>
        <w:t>Herr, wer zählt, wie oft Du schon</w:t>
      </w:r>
      <w:r>
        <w:br/>
        <w:t>Das hast an mir getan.</w:t>
      </w:r>
    </w:p>
    <w:p w14:paraId="2817BA85" w14:textId="77777777" w:rsidR="00492F51" w:rsidRDefault="00492F51" w:rsidP="00492F51">
      <w:pPr>
        <w:pStyle w:val="StandardWeb"/>
      </w:pPr>
      <w:r>
        <w:t>Herr Jesus Christ, Du Liebesmeer,</w:t>
      </w:r>
      <w:r>
        <w:br/>
        <w:t xml:space="preserve">Du </w:t>
      </w:r>
      <w:proofErr w:type="spellStart"/>
      <w:r>
        <w:t>unerschöpfter</w:t>
      </w:r>
      <w:proofErr w:type="spellEnd"/>
      <w:r>
        <w:t xml:space="preserve"> Quell</w:t>
      </w:r>
      <w:r>
        <w:br/>
        <w:t>Ich wollte, dass mein Leben wär‘</w:t>
      </w:r>
      <w:r>
        <w:br/>
        <w:t>In Dir nur eine Well‘.</w:t>
      </w:r>
    </w:p>
    <w:p w14:paraId="315B48A0" w14:textId="77777777" w:rsidR="00492F51" w:rsidRDefault="00492F51" w:rsidP="00492F51">
      <w:pPr>
        <w:pStyle w:val="StandardWeb"/>
      </w:pPr>
      <w:r>
        <w:t>Mein Heiland, süßes Gotteslamm,</w:t>
      </w:r>
      <w:r>
        <w:br/>
        <w:t>Du König aller Welt,</w:t>
      </w:r>
      <w:r>
        <w:br/>
        <w:t>Gib, dass mein Herz den Kreuzesstamm</w:t>
      </w:r>
      <w:r>
        <w:br/>
        <w:t>Nun fest umschlungen hält.</w:t>
      </w:r>
    </w:p>
    <w:p w14:paraId="15FDE078" w14:textId="77777777" w:rsidR="00492F51" w:rsidRDefault="00492F51" w:rsidP="00492F51">
      <w:pPr>
        <w:pStyle w:val="StandardWeb"/>
      </w:pPr>
      <w:r>
        <w:t>Und kommt der Teufel noch so schlau</w:t>
      </w:r>
      <w:r>
        <w:br/>
        <w:t>Und lockt mit manchem Wort,</w:t>
      </w:r>
      <w:r>
        <w:br/>
        <w:t>Wenn ich nur in Dein Auge schau‘,</w:t>
      </w:r>
      <w:r>
        <w:br/>
        <w:t xml:space="preserve">Da flieht er eilig fort. </w:t>
      </w:r>
    </w:p>
    <w:p w14:paraId="479913DD" w14:textId="77777777" w:rsidR="00492F51" w:rsidRDefault="00492F51" w:rsidP="00492F51">
      <w:pPr>
        <w:pStyle w:val="StandardWeb"/>
      </w:pPr>
      <w:r>
        <w:t>Herr Jesus Christ, mit Dir vereint,</w:t>
      </w:r>
      <w:r>
        <w:br/>
      </w:r>
      <w:proofErr w:type="spellStart"/>
      <w:r>
        <w:t>Fürcht</w:t>
      </w:r>
      <w:proofErr w:type="spellEnd"/>
      <w:r>
        <w:t>‘ ich nicht Tod, nicht Welt;</w:t>
      </w:r>
      <w:r>
        <w:br/>
        <w:t xml:space="preserve">Wenn Deine Gnade mich </w:t>
      </w:r>
      <w:proofErr w:type="spellStart"/>
      <w:r>
        <w:t>umscheint</w:t>
      </w:r>
      <w:proofErr w:type="spellEnd"/>
      <w:r>
        <w:t>.</w:t>
      </w:r>
      <w:r>
        <w:br/>
        <w:t xml:space="preserve">Kein Erdenreiz mich hält. </w:t>
      </w:r>
    </w:p>
    <w:p w14:paraId="569BEEEF" w14:textId="77777777" w:rsidR="00492F51" w:rsidRDefault="00492F51" w:rsidP="00492F51">
      <w:pPr>
        <w:pStyle w:val="StandardWeb"/>
      </w:pPr>
      <w:r>
        <w:t>Herr Jesus Christ, in Deinem Reich</w:t>
      </w:r>
      <w:r>
        <w:br/>
        <w:t>Lass mich einst ewig sein,</w:t>
      </w:r>
      <w:r>
        <w:br/>
        <w:t>Ob elend hier dort bin ich gleich</w:t>
      </w:r>
      <w:r>
        <w:br/>
        <w:t>Den lieben Engelein.</w:t>
      </w:r>
    </w:p>
    <w:p w14:paraId="48AA7D98" w14:textId="4FA10D94" w:rsidR="00492F51" w:rsidRDefault="00492F51" w:rsidP="00492F51">
      <w:pPr>
        <w:pStyle w:val="berschrift1"/>
      </w:pPr>
      <w:r>
        <w:t>Jesus, treuer Heiland, holde Himmelszier</w:t>
      </w:r>
    </w:p>
    <w:p w14:paraId="7C49554A" w14:textId="2B6B2656" w:rsidR="00492F51" w:rsidRDefault="00492F51" w:rsidP="00492F51">
      <w:pPr>
        <w:pStyle w:val="StandardWeb"/>
      </w:pPr>
      <w:r>
        <w:t>Jesus, treuer Heiland, holde Himmelszier,</w:t>
      </w:r>
      <w:r>
        <w:br/>
        <w:t>Sieh‘, ich komme flehend: öffne öffne mir!</w:t>
      </w:r>
      <w:r>
        <w:br/>
        <w:t>Öffne Deine Arme,</w:t>
      </w:r>
      <w:r>
        <w:br/>
        <w:t xml:space="preserve">Dass ich </w:t>
      </w:r>
      <w:proofErr w:type="spellStart"/>
      <w:r>
        <w:t>d’rin</w:t>
      </w:r>
      <w:proofErr w:type="spellEnd"/>
      <w:r>
        <w:t xml:space="preserve"> </w:t>
      </w:r>
      <w:proofErr w:type="spellStart"/>
      <w:r>
        <w:t>erwarme</w:t>
      </w:r>
      <w:proofErr w:type="spellEnd"/>
      <w:r>
        <w:t>,</w:t>
      </w:r>
      <w:r>
        <w:br/>
        <w:t>Dass an Deiner Brust</w:t>
      </w:r>
      <w:r>
        <w:br/>
        <w:t>Ich voll süßer Lust</w:t>
      </w:r>
      <w:r>
        <w:br/>
        <w:t>Dein Gebot empfange,</w:t>
      </w:r>
      <w:r>
        <w:br/>
        <w:t>Danach ich verlange,</w:t>
      </w:r>
      <w:r>
        <w:br/>
      </w:r>
      <w:r>
        <w:lastRenderedPageBreak/>
        <w:t>Jesus, treuer Heiland, Sonne, Strahlenmeer,</w:t>
      </w:r>
      <w:r>
        <w:br/>
        <w:t>komm mir entgegen, neige Dich mir her!</w:t>
      </w:r>
    </w:p>
    <w:p w14:paraId="2459E56E" w14:textId="77777777" w:rsidR="00492F51" w:rsidRDefault="00492F51" w:rsidP="00492F51">
      <w:pPr>
        <w:pStyle w:val="StandardWeb"/>
      </w:pPr>
      <w:r>
        <w:t>Jesus, meine Freude, milder Himmelstau,</w:t>
      </w:r>
      <w:r>
        <w:br/>
        <w:t xml:space="preserve">Der so sanft erquicket dürre </w:t>
      </w:r>
      <w:proofErr w:type="spellStart"/>
      <w:r>
        <w:t>Herzensau</w:t>
      </w:r>
      <w:proofErr w:type="spellEnd"/>
      <w:r>
        <w:t>,</w:t>
      </w:r>
      <w:r>
        <w:br/>
        <w:t>Lass Dich selbst hernieder!</w:t>
      </w:r>
      <w:r>
        <w:br/>
        <w:t>Höre, unsre Lieder</w:t>
      </w:r>
      <w:r>
        <w:br/>
      </w:r>
      <w:proofErr w:type="spellStart"/>
      <w:r>
        <w:t>Flehn</w:t>
      </w:r>
      <w:proofErr w:type="spellEnd"/>
      <w:r>
        <w:t xml:space="preserve"> zu Dir empor!</w:t>
      </w:r>
      <w:r>
        <w:br/>
        <w:t>Tritt Du nun hervor!</w:t>
      </w:r>
      <w:r>
        <w:br/>
        <w:t>Tröste unsre Seelen,</w:t>
      </w:r>
      <w:r>
        <w:br/>
        <w:t>Die sich bitter quälen,</w:t>
      </w:r>
      <w:r>
        <w:br/>
        <w:t>Jesus, meine Freude, reiner Himmelstau,</w:t>
      </w:r>
      <w:r>
        <w:br/>
        <w:t>Sieh‘ auf Deine Gnade ich alleine bau‘.</w:t>
      </w:r>
    </w:p>
    <w:p w14:paraId="27C37605" w14:textId="77777777" w:rsidR="00492F51" w:rsidRDefault="00492F51" w:rsidP="00492F51">
      <w:pPr>
        <w:pStyle w:val="StandardWeb"/>
      </w:pPr>
      <w:r>
        <w:t xml:space="preserve">Jesus, großer König mit der </w:t>
      </w:r>
      <w:proofErr w:type="spellStart"/>
      <w:r>
        <w:t>Dornenkron</w:t>
      </w:r>
      <w:proofErr w:type="spellEnd"/>
      <w:r>
        <w:t>‘,</w:t>
      </w:r>
      <w:r>
        <w:br/>
        <w:t>Wohl verdien‘ ich Jammer, Tod und Qual als Lohn,</w:t>
      </w:r>
      <w:r>
        <w:br/>
        <w:t>Wenn Du nicht voll Gnaden</w:t>
      </w:r>
      <w:r>
        <w:br/>
        <w:t>Deckst der Seele Schaden,</w:t>
      </w:r>
      <w:r>
        <w:br/>
        <w:t>Wenn Dein reines Blut</w:t>
      </w:r>
      <w:r>
        <w:br/>
        <w:t>Nicht vertilget gut</w:t>
      </w:r>
      <w:r>
        <w:br/>
        <w:t>Jene tausend Flecken,</w:t>
      </w:r>
      <w:r>
        <w:br/>
        <w:t>Die mein Kleid bedecken!</w:t>
      </w:r>
      <w:r>
        <w:br/>
        <w:t xml:space="preserve">Jesus, großer König mit der </w:t>
      </w:r>
      <w:proofErr w:type="spellStart"/>
      <w:r>
        <w:t>Dornenkron</w:t>
      </w:r>
      <w:proofErr w:type="spellEnd"/>
      <w:r>
        <w:t>‘,</w:t>
      </w:r>
      <w:r>
        <w:br/>
        <w:t xml:space="preserve">Wolle Du abwenden meiner Sünden Lohn. </w:t>
      </w:r>
    </w:p>
    <w:p w14:paraId="1093551E" w14:textId="77777777" w:rsidR="00492F51" w:rsidRDefault="00492F51" w:rsidP="00492F51">
      <w:pPr>
        <w:pStyle w:val="StandardWeb"/>
      </w:pPr>
      <w:r>
        <w:t>Jesus, treuer Bruder, Gott und Menschensohn,</w:t>
      </w:r>
      <w:r>
        <w:br/>
        <w:t>Lass mich niedersinken hier vor Deinem Thron.</w:t>
      </w:r>
      <w:r>
        <w:br/>
        <w:t>Lass zu Deinen Füßen</w:t>
      </w:r>
      <w:r>
        <w:br/>
        <w:t>Mich der Ruh‘ genießen,</w:t>
      </w:r>
      <w:r>
        <w:br/>
        <w:t>Die Du reichlich gibst</w:t>
      </w:r>
      <w:r>
        <w:br/>
        <w:t>Denen, die Du liebst.</w:t>
      </w:r>
      <w:r>
        <w:br/>
        <w:t>Ob ich’s nicht verdiene,</w:t>
      </w:r>
      <w:r>
        <w:br/>
        <w:t>Nimmst auf Dich die Sühne.</w:t>
      </w:r>
      <w:r>
        <w:br/>
        <w:t>Jesus, treuer Bruder, Gott und Menschensohn,</w:t>
      </w:r>
      <w:r>
        <w:br/>
        <w:t xml:space="preserve">Lass mich niedersinken hier vor Deinem Thron. </w:t>
      </w:r>
    </w:p>
    <w:p w14:paraId="7F351552" w14:textId="4D8DDF6C" w:rsidR="00492F51" w:rsidRDefault="00492F51" w:rsidP="00492F51">
      <w:pPr>
        <w:pStyle w:val="StandardWeb"/>
      </w:pPr>
      <w:r>
        <w:t>Jesus, treuer Hirte, sieh‘, ich eilte gern</w:t>
      </w:r>
      <w:r>
        <w:br/>
        <w:t>Zu Dir auf Dein Rufen, doch noch steh‘ ich fern,</w:t>
      </w:r>
      <w:r>
        <w:br/>
        <w:t>Kann es nicht erfassen,</w:t>
      </w:r>
      <w:r>
        <w:br/>
        <w:t>Dir mich ganz zu lassen, –</w:t>
      </w:r>
      <w:r>
        <w:br/>
        <w:t>Denn mein eitler Sinn</w:t>
      </w:r>
      <w:r>
        <w:br/>
        <w:t>Ringt noch nach Gewinn.</w:t>
      </w:r>
      <w:r>
        <w:br/>
        <w:t>Dass auf dieser Erde</w:t>
      </w:r>
      <w:r>
        <w:br/>
        <w:t>Mir der Tod nicht werde,</w:t>
      </w:r>
      <w:r>
        <w:br/>
        <w:t>Jesus, treuer Hirte, o darum komm Du,</w:t>
      </w:r>
      <w:r>
        <w:br/>
        <w:t>Zich‘ mich fest und innig Deinem Kreuze zu!</w:t>
      </w:r>
    </w:p>
    <w:p w14:paraId="40CE1315" w14:textId="77777777" w:rsidR="00492F51" w:rsidRDefault="00492F51" w:rsidP="00492F51">
      <w:pPr>
        <w:pStyle w:val="berschrift1"/>
      </w:pPr>
      <w:r>
        <w:t>Kommt herzu, Ihr Adamssöhne</w:t>
      </w:r>
    </w:p>
    <w:p w14:paraId="3CBEE558" w14:textId="77777777" w:rsidR="00492F51" w:rsidRPr="00492F51" w:rsidRDefault="00492F51" w:rsidP="00492F51">
      <w:pPr>
        <w:pStyle w:val="StandardWeb"/>
        <w:rPr>
          <w:i/>
        </w:rPr>
      </w:pPr>
      <w:r w:rsidRPr="00492F51">
        <w:rPr>
          <w:i/>
        </w:rPr>
        <w:t>Mel. Welt, ade! ich bin Dein müde rc.</w:t>
      </w:r>
    </w:p>
    <w:p w14:paraId="02713D36" w14:textId="77777777" w:rsidR="00492F51" w:rsidRDefault="00492F51" w:rsidP="00492F51">
      <w:pPr>
        <w:pStyle w:val="StandardWeb"/>
      </w:pPr>
      <w:r>
        <w:lastRenderedPageBreak/>
        <w:t>Kommt herzu, Ihr Adamssöhne,</w:t>
      </w:r>
      <w:r>
        <w:br/>
        <w:t xml:space="preserve">Heut‘ ist hohe, </w:t>
      </w:r>
      <w:proofErr w:type="spellStart"/>
      <w:r>
        <w:t>heil’ge</w:t>
      </w:r>
      <w:proofErr w:type="spellEnd"/>
      <w:r>
        <w:t xml:space="preserve"> Zeit,</w:t>
      </w:r>
      <w:r>
        <w:br/>
        <w:t>Lauschet auf die süßen Töne,</w:t>
      </w:r>
      <w:r>
        <w:br/>
        <w:t xml:space="preserve">Macht dem Herrn </w:t>
      </w:r>
      <w:proofErr w:type="spellStart"/>
      <w:r>
        <w:t>Eu’r</w:t>
      </w:r>
      <w:proofErr w:type="spellEnd"/>
      <w:r>
        <w:t xml:space="preserve"> Herz bereit!</w:t>
      </w:r>
      <w:r>
        <w:br/>
        <w:t>Leget ab die schwarze Sünde,</w:t>
      </w:r>
      <w:r>
        <w:br/>
        <w:t>Dass der Herr Euch willig finde.</w:t>
      </w:r>
      <w:r>
        <w:br/>
        <w:t xml:space="preserve">entsagt des Teufels </w:t>
      </w:r>
      <w:proofErr w:type="spellStart"/>
      <w:r>
        <w:t>Tun</w:t>
      </w:r>
      <w:proofErr w:type="spellEnd"/>
      <w:r>
        <w:t>,</w:t>
      </w:r>
      <w:r>
        <w:br/>
        <w:t xml:space="preserve">Wollt Ihr einst im Himmel </w:t>
      </w:r>
      <w:proofErr w:type="spellStart"/>
      <w:r>
        <w:t>ruhn</w:t>
      </w:r>
      <w:proofErr w:type="spellEnd"/>
      <w:r>
        <w:t>!</w:t>
      </w:r>
    </w:p>
    <w:p w14:paraId="4D45E4BB" w14:textId="77777777" w:rsidR="00492F51" w:rsidRDefault="00492F51" w:rsidP="00492F51">
      <w:pPr>
        <w:pStyle w:val="StandardWeb"/>
      </w:pPr>
      <w:r>
        <w:t>Ewig wäret Ihr verstoßen!</w:t>
      </w:r>
      <w:r>
        <w:br/>
        <w:t>Wenn der Heiland nicht erschien</w:t>
      </w:r>
      <w:r>
        <w:br/>
        <w:t>Wenn Sein Blut nicht ward vergossen,</w:t>
      </w:r>
      <w:r>
        <w:br/>
        <w:t>Führet Ihr zur Hölle hin.</w:t>
      </w:r>
      <w:r>
        <w:br/>
        <w:t>Aber Christus hat gestritten,</w:t>
      </w:r>
      <w:r>
        <w:br/>
        <w:t>Hat für Euch geweint, gelitten</w:t>
      </w:r>
      <w:r>
        <w:br/>
        <w:t xml:space="preserve">Trug darum die </w:t>
      </w:r>
      <w:proofErr w:type="spellStart"/>
      <w:r>
        <w:t>Dornenkron</w:t>
      </w:r>
      <w:proofErr w:type="spellEnd"/>
      <w:r>
        <w:t>‘</w:t>
      </w:r>
      <w:r>
        <w:br/>
        <w:t xml:space="preserve">Süßer, heil’ger Gottessohn. </w:t>
      </w:r>
    </w:p>
    <w:p w14:paraId="0D64C8E8" w14:textId="77777777" w:rsidR="00492F51" w:rsidRDefault="00492F51" w:rsidP="00492F51">
      <w:pPr>
        <w:pStyle w:val="StandardWeb"/>
      </w:pPr>
      <w:r>
        <w:t>Staunet hoch ob dieser Taten,</w:t>
      </w:r>
      <w:r>
        <w:br/>
        <w:t>Die der Welten Heiland tut,</w:t>
      </w:r>
      <w:r>
        <w:br/>
        <w:t>Der für Die, die Ihn verraten,</w:t>
      </w:r>
      <w:r>
        <w:br/>
        <w:t>Willig lässt Sein heilig Blut,</w:t>
      </w:r>
      <w:r>
        <w:br/>
        <w:t>Dessen liebendes Beginnen</w:t>
      </w:r>
      <w:r>
        <w:br/>
        <w:t>Uns dem Himmel soll gewinnen,</w:t>
      </w:r>
      <w:r>
        <w:br/>
        <w:t>Der die Seele, die Ihm glaubt,</w:t>
      </w:r>
      <w:r>
        <w:br/>
        <w:t xml:space="preserve">Aus des Satans Klaue raubt. </w:t>
      </w:r>
    </w:p>
    <w:p w14:paraId="6E7C3722" w14:textId="77777777" w:rsidR="00492F51" w:rsidRDefault="00492F51" w:rsidP="00492F51">
      <w:pPr>
        <w:pStyle w:val="StandardWeb"/>
      </w:pPr>
      <w:r>
        <w:t>O wenn die Posaune tönet</w:t>
      </w:r>
      <w:r>
        <w:br/>
        <w:t>An dem großen Weltgericht,</w:t>
      </w:r>
      <w:r>
        <w:br/>
        <w:t>Wenn der Erden Beste dröhnet,</w:t>
      </w:r>
      <w:r>
        <w:br/>
        <w:t>Wer erzitterte da nicht!</w:t>
      </w:r>
      <w:r>
        <w:br/>
        <w:t>Und doch darf ich froh verkünden,</w:t>
      </w:r>
      <w:r>
        <w:br/>
        <w:t xml:space="preserve">Dass trotz Schuld und </w:t>
      </w:r>
      <w:proofErr w:type="spellStart"/>
      <w:r>
        <w:t>blut’ger</w:t>
      </w:r>
      <w:proofErr w:type="spellEnd"/>
      <w:r>
        <w:t xml:space="preserve"> Sünden</w:t>
      </w:r>
      <w:r>
        <w:br/>
        <w:t>Keinen Jesus Christ verlässt,</w:t>
      </w:r>
      <w:r>
        <w:br/>
        <w:t xml:space="preserve">Der Sein heilig Kreuz </w:t>
      </w:r>
      <w:proofErr w:type="spellStart"/>
      <w:r>
        <w:t>umfässt</w:t>
      </w:r>
      <w:proofErr w:type="spellEnd"/>
      <w:r>
        <w:t xml:space="preserve">. </w:t>
      </w:r>
    </w:p>
    <w:p w14:paraId="2E5BFECD" w14:textId="77777777" w:rsidR="00492F51" w:rsidRDefault="00492F51" w:rsidP="00492F51">
      <w:pPr>
        <w:pStyle w:val="StandardWeb"/>
      </w:pPr>
      <w:r>
        <w:t>Darum kommt, Ihr Menschenkinder,</w:t>
      </w:r>
      <w:r>
        <w:br/>
        <w:t>Tauchet ein in Jesu Blut,</w:t>
      </w:r>
      <w:r>
        <w:br/>
        <w:t>Kommt herzu, verstörte Sünder,</w:t>
      </w:r>
      <w:r>
        <w:br/>
        <w:t>Fasst noch einmal neuen Mut,</w:t>
      </w:r>
      <w:r>
        <w:br/>
        <w:t xml:space="preserve">Kommt, der Herr erschaut </w:t>
      </w:r>
      <w:proofErr w:type="spellStart"/>
      <w:r>
        <w:t>Eu’r</w:t>
      </w:r>
      <w:proofErr w:type="spellEnd"/>
      <w:r>
        <w:t xml:space="preserve"> Sehnen,</w:t>
      </w:r>
      <w:r>
        <w:br/>
        <w:t>Freut sich Eurer heißen Tränen,</w:t>
      </w:r>
      <w:r>
        <w:br/>
        <w:t xml:space="preserve">Blickt auf </w:t>
      </w:r>
      <w:proofErr w:type="spellStart"/>
      <w:r>
        <w:t>Eu’r</w:t>
      </w:r>
      <w:proofErr w:type="spellEnd"/>
      <w:r>
        <w:t xml:space="preserve"> </w:t>
      </w:r>
      <w:proofErr w:type="spellStart"/>
      <w:r>
        <w:t>zerschlagnes</w:t>
      </w:r>
      <w:proofErr w:type="spellEnd"/>
      <w:r>
        <w:t xml:space="preserve"> Herz,</w:t>
      </w:r>
      <w:r>
        <w:br/>
        <w:t xml:space="preserve">Tröstet gern den </w:t>
      </w:r>
      <w:proofErr w:type="spellStart"/>
      <w:r>
        <w:t>bittern</w:t>
      </w:r>
      <w:proofErr w:type="spellEnd"/>
      <w:r>
        <w:t xml:space="preserve"> Schmerz.</w:t>
      </w:r>
    </w:p>
    <w:p w14:paraId="1A4AC43C" w14:textId="77777777" w:rsidR="00492F51" w:rsidRDefault="00492F51" w:rsidP="00492F51">
      <w:pPr>
        <w:pStyle w:val="StandardWeb"/>
      </w:pPr>
      <w:r>
        <w:t>Kommt herzu, Ihr Adamssöhne,</w:t>
      </w:r>
      <w:r>
        <w:br/>
        <w:t>Merket auf das hohe Wort,</w:t>
      </w:r>
      <w:r>
        <w:br/>
        <w:t>Lauschet auf die süßen Töne,</w:t>
      </w:r>
      <w:r>
        <w:br/>
        <w:t>Kommt herein zum sichern Port,</w:t>
      </w:r>
      <w:r>
        <w:br/>
        <w:t>Bis Ihr habt in Jesu Wunden</w:t>
      </w:r>
      <w:r>
        <w:br/>
        <w:t xml:space="preserve">Heil und Frieden ewig </w:t>
      </w:r>
      <w:proofErr w:type="spellStart"/>
      <w:r>
        <w:t>funden</w:t>
      </w:r>
      <w:proofErr w:type="spellEnd"/>
      <w:r>
        <w:t>,</w:t>
      </w:r>
      <w:r>
        <w:br/>
      </w:r>
      <w:r>
        <w:lastRenderedPageBreak/>
        <w:t xml:space="preserve">Bis </w:t>
      </w:r>
      <w:proofErr w:type="spellStart"/>
      <w:r>
        <w:t>Eu’r</w:t>
      </w:r>
      <w:proofErr w:type="spellEnd"/>
      <w:r>
        <w:t xml:space="preserve"> Kleid ist rein und gut,</w:t>
      </w:r>
      <w:r>
        <w:br/>
        <w:t xml:space="preserve">Überströmt von Christi Blut. </w:t>
      </w:r>
    </w:p>
    <w:p w14:paraId="0174859B" w14:textId="77777777" w:rsidR="00492F51" w:rsidRDefault="00492F51" w:rsidP="00492F51">
      <w:pPr>
        <w:pStyle w:val="berschrift1"/>
      </w:pPr>
      <w:r>
        <w:t>Mir hat einmal der Mond vertraut</w:t>
      </w:r>
    </w:p>
    <w:p w14:paraId="6E363950" w14:textId="77777777" w:rsidR="00492F51" w:rsidRDefault="00492F51" w:rsidP="00492F51">
      <w:pPr>
        <w:pStyle w:val="StandardWeb"/>
      </w:pPr>
      <w:r>
        <w:t>Mir hat einmal der Mond vertraut,</w:t>
      </w:r>
      <w:r>
        <w:br/>
        <w:t>Wovon er lieblich strahlt,</w:t>
      </w:r>
      <w:r>
        <w:br/>
        <w:t>Zur Sonne unverwandt er schaut,</w:t>
      </w:r>
      <w:r>
        <w:br/>
        <w:t>Durch ihn ihr Leuchten strahlt.</w:t>
      </w:r>
      <w:r>
        <w:br/>
        <w:t>O trüg‘ ich in dem Herzen mein</w:t>
      </w:r>
      <w:r>
        <w:br/>
        <w:t>Dich so, Herr Jesus Christ,</w:t>
      </w:r>
      <w:r>
        <w:br/>
        <w:t>Dass ich durch Deiner Liebe Schein</w:t>
      </w:r>
      <w:r>
        <w:br/>
        <w:t xml:space="preserve">Auch helle leuchten müsst‘! </w:t>
      </w:r>
    </w:p>
    <w:p w14:paraId="379A687A" w14:textId="39A6D5EE" w:rsidR="00492F51" w:rsidRDefault="00492F51" w:rsidP="00492F51">
      <w:pPr>
        <w:pStyle w:val="berschrift1"/>
      </w:pPr>
      <w:r>
        <w:t>O wunderbare hohe Zeit, o unfassbare Wonne!</w:t>
      </w:r>
    </w:p>
    <w:p w14:paraId="15806829" w14:textId="207EB2B4" w:rsidR="00492F51" w:rsidRDefault="00492F51" w:rsidP="00492F51">
      <w:pPr>
        <w:pStyle w:val="StandardWeb"/>
      </w:pPr>
      <w:r>
        <w:t>O wunderbare hohe Zeit, o unfassbare Wonne!</w:t>
      </w:r>
      <w:r>
        <w:br/>
        <w:t xml:space="preserve">O heilig Wort, wie strahlt Dein Licht gleich </w:t>
      </w:r>
      <w:proofErr w:type="spellStart"/>
      <w:r>
        <w:t>goldner</w:t>
      </w:r>
      <w:proofErr w:type="spellEnd"/>
      <w:r>
        <w:t xml:space="preserve"> Morgensonne!</w:t>
      </w:r>
      <w:r>
        <w:br/>
        <w:t xml:space="preserve">Wie </w:t>
      </w:r>
      <w:proofErr w:type="spellStart"/>
      <w:r>
        <w:t>künd</w:t>
      </w:r>
      <w:proofErr w:type="spellEnd"/>
      <w:r>
        <w:t>‘ ich armer, schwacher Knecht</w:t>
      </w:r>
      <w:r>
        <w:br/>
        <w:t>So voller Sünd‘ und ungerecht</w:t>
      </w:r>
      <w:r>
        <w:br/>
        <w:t>Die Botschaft, mehr als Welten wert,</w:t>
      </w:r>
      <w:r>
        <w:br/>
        <w:t>Die dunkle Nacht zu Lichte klärt?</w:t>
      </w:r>
      <w:r>
        <w:br/>
        <w:t xml:space="preserve">Ein großes Wunder ist </w:t>
      </w:r>
      <w:proofErr w:type="spellStart"/>
      <w:r>
        <w:t>gescheh’n</w:t>
      </w:r>
      <w:proofErr w:type="spellEnd"/>
      <w:r>
        <w:t>, von Menschen kaum verstanden,</w:t>
      </w:r>
      <w:r>
        <w:br/>
        <w:t>Ein Königssohn aus edlem Stamm schlug selber sich in Banden,</w:t>
      </w:r>
      <w:r>
        <w:br/>
        <w:t xml:space="preserve">Er kommt, die Sklaven zu </w:t>
      </w:r>
      <w:proofErr w:type="spellStart"/>
      <w:r>
        <w:t>befrei’n</w:t>
      </w:r>
      <w:proofErr w:type="spellEnd"/>
      <w:r>
        <w:t>,</w:t>
      </w:r>
      <w:r>
        <w:br/>
        <w:t>Will ihnen Freund und Bruder sein, –</w:t>
      </w:r>
      <w:r>
        <w:br/>
        <w:t>Er geht im Joch, trägt Schmach und Schmerz,</w:t>
      </w:r>
      <w:r>
        <w:br/>
        <w:t xml:space="preserve">Ob Ihm auch blute Haupt und Herz! </w:t>
      </w:r>
    </w:p>
    <w:p w14:paraId="7A28AFCD" w14:textId="77777777" w:rsidR="00492F51" w:rsidRDefault="00492F51" w:rsidP="00492F51">
      <w:pPr>
        <w:pStyle w:val="StandardWeb"/>
      </w:pPr>
      <w:r>
        <w:t xml:space="preserve">Des Himmels </w:t>
      </w:r>
      <w:proofErr w:type="spellStart"/>
      <w:r>
        <w:t>gold’nen</w:t>
      </w:r>
      <w:proofErr w:type="spellEnd"/>
      <w:r>
        <w:t xml:space="preserve"> Freudensaal, den Thron hat Er verlassen,</w:t>
      </w:r>
      <w:r>
        <w:br/>
        <w:t>Er kommt herab in Knechtsgestalt, uns liebend zu erfassen,</w:t>
      </w:r>
      <w:r>
        <w:br/>
        <w:t>Er kommt, verachtet und verschmäht,</w:t>
      </w:r>
      <w:r>
        <w:br/>
        <w:t>Und spitze Dornenpfade geht, –</w:t>
      </w:r>
      <w:r>
        <w:br/>
        <w:t xml:space="preserve">Er achtet nicht der </w:t>
      </w:r>
      <w:proofErr w:type="spellStart"/>
      <w:r>
        <w:t>bittern</w:t>
      </w:r>
      <w:proofErr w:type="spellEnd"/>
      <w:r>
        <w:t xml:space="preserve"> Pein,</w:t>
      </w:r>
      <w:r>
        <w:br/>
        <w:t>Will nur der Brüder Tröster sein.</w:t>
      </w:r>
      <w:r>
        <w:br/>
        <w:t xml:space="preserve">Des </w:t>
      </w:r>
      <w:proofErr w:type="spellStart"/>
      <w:r>
        <w:t>ew’gen</w:t>
      </w:r>
      <w:proofErr w:type="spellEnd"/>
      <w:r>
        <w:t xml:space="preserve"> Lichtes strahlend Kleid hat er von sich genommen</w:t>
      </w:r>
      <w:r>
        <w:br/>
        <w:t>Und ist, gehüllt in grob Gewand, zu uns herab gekommen,</w:t>
      </w:r>
      <w:r>
        <w:br/>
        <w:t xml:space="preserve">Dass wir nur </w:t>
      </w:r>
      <w:proofErr w:type="spellStart"/>
      <w:r>
        <w:t>sonder</w:t>
      </w:r>
      <w:proofErr w:type="spellEnd"/>
      <w:r>
        <w:t xml:space="preserve"> Furcht und Scheu</w:t>
      </w:r>
      <w:r>
        <w:br/>
        <w:t>Gern nahen unserm Freunde treu,</w:t>
      </w:r>
      <w:r>
        <w:br/>
        <w:t>Dass uns Sein Wort zu Gott bekehrt</w:t>
      </w:r>
      <w:r>
        <w:br/>
        <w:t xml:space="preserve">Und mit Ihm macht des Himmels wert. </w:t>
      </w:r>
    </w:p>
    <w:p w14:paraId="05ED538C" w14:textId="6B7706A2" w:rsidR="00492F51" w:rsidRDefault="00492F51" w:rsidP="00492F51">
      <w:pPr>
        <w:pStyle w:val="StandardWeb"/>
      </w:pPr>
      <w:r>
        <w:t>O wunderbare hohe Zeit, o unfassbare Wonne!</w:t>
      </w:r>
      <w:r>
        <w:br/>
        <w:t xml:space="preserve">O heilig Wort, wie strahlt Dein Licht gleich </w:t>
      </w:r>
      <w:proofErr w:type="spellStart"/>
      <w:r>
        <w:t>goldner</w:t>
      </w:r>
      <w:proofErr w:type="spellEnd"/>
      <w:r>
        <w:t xml:space="preserve"> Morgensonne!</w:t>
      </w:r>
      <w:r>
        <w:br/>
        <w:t xml:space="preserve">Wie </w:t>
      </w:r>
      <w:proofErr w:type="spellStart"/>
      <w:r>
        <w:t>künd</w:t>
      </w:r>
      <w:proofErr w:type="spellEnd"/>
      <w:r>
        <w:t>‘ ich, dass aus dunkler Nacht</w:t>
      </w:r>
      <w:r>
        <w:br/>
        <w:t>Die Erde ist zum Licht erwacht,</w:t>
      </w:r>
      <w:r>
        <w:br/>
        <w:t>Und dass des Herren hohe Macht</w:t>
      </w:r>
      <w:r>
        <w:br/>
        <w:t xml:space="preserve">Aus Bettlern uns zu </w:t>
      </w:r>
      <w:proofErr w:type="spellStart"/>
      <w:r>
        <w:t>Fürst’n</w:t>
      </w:r>
      <w:proofErr w:type="spellEnd"/>
      <w:r>
        <w:t xml:space="preserve"> macht?</w:t>
      </w:r>
      <w:r>
        <w:br/>
        <w:t>Fällt auch das dürre Laub von Bäumen,</w:t>
      </w:r>
      <w:r>
        <w:br/>
        <w:t>Ist längst verblüht der Blumen Flor,</w:t>
      </w:r>
      <w:r>
        <w:br/>
      </w:r>
      <w:r>
        <w:lastRenderedPageBreak/>
        <w:t>Wir können doch den Frühling träumen,</w:t>
      </w:r>
      <w:r>
        <w:br/>
        <w:t>Wir blicken doch noch froh empor!</w:t>
      </w:r>
      <w:r>
        <w:br/>
        <w:t>Und mag es stürmen, mag es toben,</w:t>
      </w:r>
      <w:r>
        <w:br/>
      </w:r>
      <w:proofErr w:type="spellStart"/>
      <w:r>
        <w:t>Wenn</w:t>
      </w:r>
      <w:proofErr w:type="spellEnd"/>
      <w:r>
        <w:t xml:space="preserve"> nur das Herze ruhig ist,</w:t>
      </w:r>
      <w:r>
        <w:br/>
      </w:r>
      <w:proofErr w:type="spellStart"/>
      <w:r>
        <w:t>So</w:t>
      </w:r>
      <w:proofErr w:type="spellEnd"/>
      <w:r>
        <w:t xml:space="preserve"> schauen wir getrost nach oben.</w:t>
      </w:r>
      <w:r>
        <w:br/>
        <w:t xml:space="preserve">Und hoffen still im Herren Christ. </w:t>
      </w:r>
    </w:p>
    <w:p w14:paraId="601E0777" w14:textId="77777777" w:rsidR="00492F51" w:rsidRDefault="00492F51" w:rsidP="00492F51">
      <w:pPr>
        <w:pStyle w:val="berschrift1"/>
      </w:pPr>
      <w:r>
        <w:t>Wie ist es wunderlich bestellt</w:t>
      </w:r>
    </w:p>
    <w:p w14:paraId="7B11429C" w14:textId="77777777" w:rsidR="00492F51" w:rsidRDefault="00492F51" w:rsidP="00492F51">
      <w:pPr>
        <w:pStyle w:val="StandardWeb"/>
      </w:pPr>
      <w:r>
        <w:t>Wie ist es wunderlich bestellt</w:t>
      </w:r>
      <w:r>
        <w:br/>
        <w:t>Doch mit dem Reichtum dieser Welt!</w:t>
      </w:r>
      <w:r>
        <w:br/>
        <w:t xml:space="preserve">Wie Edelstein und </w:t>
      </w:r>
      <w:proofErr w:type="spellStart"/>
      <w:r>
        <w:t>Goldespracht</w:t>
      </w:r>
      <w:proofErr w:type="spellEnd"/>
      <w:r>
        <w:br/>
        <w:t>Kein sehnend Herz zufrieden macht,</w:t>
      </w:r>
      <w:r>
        <w:br/>
        <w:t>Und doch: So lange man auf Erden geht,</w:t>
      </w:r>
      <w:r>
        <w:br/>
      </w:r>
      <w:proofErr w:type="spellStart"/>
      <w:r>
        <w:t>Mit</w:t>
      </w:r>
      <w:proofErr w:type="spellEnd"/>
      <w:r>
        <w:t xml:space="preserve"> regem Eifer, scharfem Sinn</w:t>
      </w:r>
      <w:r>
        <w:br/>
        <w:t xml:space="preserve">Um jenen irdischen Gewinn. </w:t>
      </w:r>
    </w:p>
    <w:p w14:paraId="60354777" w14:textId="77777777" w:rsidR="00492F51" w:rsidRDefault="00492F51" w:rsidP="00492F51">
      <w:pPr>
        <w:pStyle w:val="StandardWeb"/>
      </w:pPr>
      <w:r>
        <w:t>Man trachtet nur nach Ehr‘ und Geld,</w:t>
      </w:r>
      <w:r>
        <w:br/>
        <w:t>Zu glänzen in der armen Welt;</w:t>
      </w:r>
      <w:r>
        <w:br/>
        <w:t>Denkt nicht, dass es nur karge Zeit,</w:t>
      </w:r>
      <w:r>
        <w:br/>
        <w:t>Die Gott allhier uns wohl verleiht.</w:t>
      </w:r>
      <w:r>
        <w:br/>
        <w:t>Vergisst auch, dass von Seinem Thron,</w:t>
      </w:r>
      <w:r>
        <w:br/>
        <w:t>Zur Armut selbst sich gab der Sohn,</w:t>
      </w:r>
      <w:r>
        <w:br/>
        <w:t>Und heiligte der Armen Stand,</w:t>
      </w:r>
      <w:r>
        <w:br/>
        <w:t>Ein Zeichen uns und Unterpfand.</w:t>
      </w:r>
    </w:p>
    <w:p w14:paraId="7703968A" w14:textId="77777777" w:rsidR="00492F51" w:rsidRDefault="00492F51" w:rsidP="00492F51">
      <w:pPr>
        <w:pStyle w:val="StandardWeb"/>
      </w:pPr>
      <w:r>
        <w:t>Dass nichts vor Ihm gilt Gold und Pracht,</w:t>
      </w:r>
      <w:r>
        <w:br/>
        <w:t>Nicht Ehr‘, nicht Ruhm und hohe Macht;</w:t>
      </w:r>
      <w:r>
        <w:br/>
        <w:t>Dass Glaube nur uns lieblich schmückt</w:t>
      </w:r>
      <w:r>
        <w:br/>
        <w:t>Und hier wie dorten uns beglückt,</w:t>
      </w:r>
      <w:r>
        <w:br/>
        <w:t xml:space="preserve">Dass Gottes Liebe </w:t>
      </w:r>
      <w:proofErr w:type="spellStart"/>
      <w:r>
        <w:t>uns’re</w:t>
      </w:r>
      <w:proofErr w:type="spellEnd"/>
      <w:r>
        <w:t xml:space="preserve"> Zier,</w:t>
      </w:r>
      <w:r>
        <w:br/>
        <w:t>Sein heil’ger Will‘ allein Begier,</w:t>
      </w:r>
      <w:r>
        <w:br/>
        <w:t>Dass über allem eitlen Gut</w:t>
      </w:r>
      <w:r>
        <w:br/>
        <w:t>Ein Tropfen unsers Heilands Blut.</w:t>
      </w:r>
    </w:p>
    <w:p w14:paraId="504669BD" w14:textId="38535F49" w:rsidR="00492F51" w:rsidRDefault="00492F51" w:rsidP="00492F51">
      <w:pPr>
        <w:pStyle w:val="berschrift1"/>
      </w:pPr>
      <w:r>
        <w:t>Wie schallt so klar das frohe Lied!</w:t>
      </w:r>
    </w:p>
    <w:p w14:paraId="2C9FC76C" w14:textId="77777777" w:rsidR="00492F51" w:rsidRPr="00492F51" w:rsidRDefault="00492F51" w:rsidP="00492F51">
      <w:pPr>
        <w:pStyle w:val="StandardWeb"/>
        <w:rPr>
          <w:i/>
        </w:rPr>
      </w:pPr>
      <w:r w:rsidRPr="00492F51">
        <w:rPr>
          <w:i/>
        </w:rPr>
        <w:t xml:space="preserve">Mel. Wie schön </w:t>
      </w:r>
      <w:proofErr w:type="spellStart"/>
      <w:r w:rsidRPr="00492F51">
        <w:rPr>
          <w:i/>
        </w:rPr>
        <w:t>leucht’t</w:t>
      </w:r>
      <w:proofErr w:type="spellEnd"/>
      <w:r w:rsidRPr="00492F51">
        <w:rPr>
          <w:i/>
        </w:rPr>
        <w:t xml:space="preserve"> uns der Morgenstern</w:t>
      </w:r>
    </w:p>
    <w:p w14:paraId="08B25520" w14:textId="77777777" w:rsidR="00492F51" w:rsidRDefault="00492F51" w:rsidP="00492F51">
      <w:pPr>
        <w:pStyle w:val="StandardWeb"/>
      </w:pPr>
      <w:r>
        <w:t>Wie schallt so klar das frohe Lied!</w:t>
      </w:r>
      <w:r>
        <w:br/>
        <w:t>Wer bleibt dabei noch matt und müd‘,</w:t>
      </w:r>
      <w:r>
        <w:br/>
        <w:t>Wer horcht nicht auf mit Wonne?</w:t>
      </w:r>
      <w:r>
        <w:br/>
        <w:t>Es leuchtet hell durch dunkle Nacht</w:t>
      </w:r>
      <w:r>
        <w:br/>
        <w:t>Mit wunderbarer hoher Pracht</w:t>
      </w:r>
      <w:r>
        <w:br/>
        <w:t>Uns eine neue Sonne!</w:t>
      </w:r>
      <w:r>
        <w:br/>
        <w:t>Christe, Christe!</w:t>
      </w:r>
      <w:r>
        <w:br/>
        <w:t>Neues Leben</w:t>
      </w:r>
      <w:r>
        <w:br/>
        <w:t>Uns zu geben,</w:t>
      </w:r>
      <w:r>
        <w:br/>
        <w:t>Neuen Frieden,</w:t>
      </w:r>
      <w:r>
        <w:br/>
        <w:t>Wandeltest Du selbst hienieden.</w:t>
      </w:r>
    </w:p>
    <w:p w14:paraId="3C786CC4" w14:textId="77777777" w:rsidR="00492F51" w:rsidRDefault="00492F51" w:rsidP="00492F51">
      <w:pPr>
        <w:pStyle w:val="StandardWeb"/>
      </w:pPr>
      <w:r>
        <w:lastRenderedPageBreak/>
        <w:t xml:space="preserve">Du </w:t>
      </w:r>
      <w:proofErr w:type="spellStart"/>
      <w:r>
        <w:t>unerschaffner</w:t>
      </w:r>
      <w:proofErr w:type="spellEnd"/>
      <w:r>
        <w:t xml:space="preserve"> Gottes-Sohn</w:t>
      </w:r>
      <w:r>
        <w:br/>
        <w:t>Verlässt den Vater und den Thron</w:t>
      </w:r>
      <w:r>
        <w:br/>
        <w:t>Und steigst herab zur Erde,</w:t>
      </w:r>
      <w:r>
        <w:br/>
        <w:t>Du hüllest Dich in Fleisch und Blut</w:t>
      </w:r>
      <w:r>
        <w:br/>
        <w:t>Und trägst mit starkem hohem Mut</w:t>
      </w:r>
      <w:r>
        <w:br/>
        <w:t>Angst, Schmerzen und Beschwerde.</w:t>
      </w:r>
      <w:r>
        <w:br/>
        <w:t>Christe, Christe!</w:t>
      </w:r>
      <w:r>
        <w:br/>
        <w:t>Gottes Krieger,</w:t>
      </w:r>
      <w:r>
        <w:br/>
        <w:t>Heil’ger Sieger,</w:t>
      </w:r>
      <w:r>
        <w:br/>
        <w:t>Trost in Leiden,</w:t>
      </w:r>
      <w:r>
        <w:br/>
        <w:t>Nichts soll mehr von Dir uns scheiden.</w:t>
      </w:r>
    </w:p>
    <w:p w14:paraId="72F16142" w14:textId="77777777" w:rsidR="00492F51" w:rsidRDefault="00492F51" w:rsidP="00492F51">
      <w:pPr>
        <w:pStyle w:val="StandardWeb"/>
      </w:pPr>
      <w:r>
        <w:t>Mit Liebe bist Du angetan,</w:t>
      </w:r>
      <w:r>
        <w:br/>
        <w:t>Es sprießen licht auf Deiner Bahn</w:t>
      </w:r>
      <w:r>
        <w:br/>
        <w:t xml:space="preserve">Aus </w:t>
      </w:r>
      <w:proofErr w:type="spellStart"/>
      <w:r>
        <w:t>blut’gen</w:t>
      </w:r>
      <w:proofErr w:type="spellEnd"/>
      <w:r>
        <w:t xml:space="preserve"> Tropfen Rosen,</w:t>
      </w:r>
      <w:r>
        <w:br/>
        <w:t>Du bleibest mächtig, reich und groß,</w:t>
      </w:r>
      <w:r>
        <w:br/>
        <w:t>Ob Gottes Zorn Dich übergoss</w:t>
      </w:r>
      <w:r>
        <w:br/>
        <w:t>Und Satans Heere tosen!</w:t>
      </w:r>
      <w:r>
        <w:br/>
        <w:t>Christe, Christe!</w:t>
      </w:r>
      <w:r>
        <w:br/>
        <w:t>Lieder schallen</w:t>
      </w:r>
      <w:r>
        <w:br/>
        <w:t>Dir vor Allen,</w:t>
      </w:r>
      <w:r>
        <w:br/>
        <w:t>Dich zu preisen</w:t>
      </w:r>
      <w:r>
        <w:br/>
        <w:t>In den allerschönsten Weisen.</w:t>
      </w:r>
    </w:p>
    <w:p w14:paraId="312D1AD0" w14:textId="77777777" w:rsidR="00492F51" w:rsidRDefault="00492F51" w:rsidP="00492F51">
      <w:pPr>
        <w:pStyle w:val="StandardWeb"/>
      </w:pPr>
      <w:r>
        <w:t>Du selbst, Herr, gabst Dein heilig Blut,</w:t>
      </w:r>
      <w:r>
        <w:br/>
        <w:t>Als Dich der argen Menschen Wut</w:t>
      </w:r>
      <w:r>
        <w:br/>
        <w:t>Nach Golgatha gezogen, –</w:t>
      </w:r>
      <w:r>
        <w:br/>
        <w:t>Lamm Gottes, süßer Menschensohn,</w:t>
      </w:r>
      <w:r>
        <w:br/>
        <w:t>Auch dort stehst Du auf hohem Thron,</w:t>
      </w:r>
      <w:r>
        <w:br/>
        <w:t>Aus dem wir Trost gesogen!</w:t>
      </w:r>
      <w:r>
        <w:br/>
        <w:t>Christe, Christe!</w:t>
      </w:r>
      <w:r>
        <w:br/>
        <w:t>Herr des Lebens,</w:t>
      </w:r>
      <w:r>
        <w:br/>
      </w:r>
      <w:proofErr w:type="spellStart"/>
      <w:r>
        <w:t>Nur</w:t>
      </w:r>
      <w:proofErr w:type="spellEnd"/>
      <w:r>
        <w:t xml:space="preserve"> vergebens,</w:t>
      </w:r>
      <w:r>
        <w:br/>
        <w:t>Dich zu fällen,</w:t>
      </w:r>
      <w:r>
        <w:br/>
      </w:r>
      <w:proofErr w:type="spellStart"/>
      <w:r>
        <w:t>Konnt</w:t>
      </w:r>
      <w:proofErr w:type="spellEnd"/>
      <w:r>
        <w:t>‘ Dich Satans List umstellen!</w:t>
      </w:r>
    </w:p>
    <w:p w14:paraId="2A6A5E87" w14:textId="77777777" w:rsidR="00492F51" w:rsidRDefault="00492F51" w:rsidP="00492F51">
      <w:pPr>
        <w:pStyle w:val="StandardWeb"/>
      </w:pPr>
      <w:r>
        <w:t>Nun preisen wir Dich immerdar,</w:t>
      </w:r>
      <w:r>
        <w:br/>
        <w:t xml:space="preserve">Du starker Löwe, </w:t>
      </w:r>
      <w:proofErr w:type="spellStart"/>
      <w:r>
        <w:t>Sonnenaar</w:t>
      </w:r>
      <w:proofErr w:type="spellEnd"/>
      <w:r>
        <w:t>,</w:t>
      </w:r>
      <w:r>
        <w:br/>
        <w:t>Wir jubeln ohne Ende,</w:t>
      </w:r>
      <w:r>
        <w:br/>
        <w:t>Wir rufen laut aus voller Brust:</w:t>
      </w:r>
      <w:r>
        <w:br/>
        <w:t xml:space="preserve">Du bist uns Herr nun, </w:t>
      </w:r>
      <w:proofErr w:type="spellStart"/>
      <w:r>
        <w:t>Wonn</w:t>
      </w:r>
      <w:proofErr w:type="spellEnd"/>
      <w:r>
        <w:t>‘ und Lust,</w:t>
      </w:r>
      <w:r>
        <w:br/>
        <w:t>Von uns Dich nimmer wende!</w:t>
      </w:r>
      <w:r>
        <w:br/>
        <w:t>Christe, Christe!</w:t>
      </w:r>
      <w:r>
        <w:br/>
        <w:t>Neues Leben</w:t>
      </w:r>
      <w:r>
        <w:br/>
        <w:t>uns zu geben,</w:t>
      </w:r>
      <w:r>
        <w:br/>
        <w:t>Neuen Frieden,</w:t>
      </w:r>
      <w:r>
        <w:br/>
        <w:t>Wandeltest Du selbst hienieden.</w:t>
      </w:r>
    </w:p>
    <w:p w14:paraId="5ED4B98B" w14:textId="21DEE044" w:rsidR="00492F51" w:rsidRDefault="00492F51" w:rsidP="00492F51">
      <w:pPr>
        <w:pStyle w:val="berschrift1"/>
      </w:pPr>
      <w:r>
        <w:t>Wo ist ein solcher Gott wie Du</w:t>
      </w:r>
    </w:p>
    <w:p w14:paraId="238B65BF" w14:textId="77777777" w:rsidR="00492F51" w:rsidRPr="00492F51" w:rsidRDefault="00492F51" w:rsidP="00492F51">
      <w:pPr>
        <w:pStyle w:val="StandardWeb"/>
        <w:rPr>
          <w:i/>
        </w:rPr>
      </w:pPr>
      <w:r w:rsidRPr="00492F51">
        <w:rPr>
          <w:i/>
        </w:rPr>
        <w:t xml:space="preserve">Mel. Vater unser im Himmelreich </w:t>
      </w:r>
    </w:p>
    <w:p w14:paraId="35CB1206" w14:textId="77777777" w:rsidR="00492F51" w:rsidRDefault="00492F51" w:rsidP="00492F51">
      <w:pPr>
        <w:pStyle w:val="StandardWeb"/>
      </w:pPr>
      <w:r>
        <w:lastRenderedPageBreak/>
        <w:t>Wo ist ein solcher Gott wie Du,</w:t>
      </w:r>
      <w:r>
        <w:br/>
        <w:t>Der über lichten Wolken thront,</w:t>
      </w:r>
      <w:r>
        <w:br/>
        <w:t>Der in der unbeirrten Ruh‘,</w:t>
      </w:r>
      <w:r>
        <w:br/>
        <w:t>Im reinen Licht der Wonne wohnt,</w:t>
      </w:r>
      <w:r>
        <w:br/>
        <w:t>Wo ist ein Gott, an Macht Dir gleich,</w:t>
      </w:r>
      <w:r>
        <w:br/>
        <w:t xml:space="preserve">Wo ist ein </w:t>
      </w:r>
      <w:proofErr w:type="spellStart"/>
      <w:r>
        <w:t>ander</w:t>
      </w:r>
      <w:proofErr w:type="spellEnd"/>
      <w:r>
        <w:t xml:space="preserve"> Himmelreich?</w:t>
      </w:r>
    </w:p>
    <w:p w14:paraId="4A7F4E84" w14:textId="77777777" w:rsidR="00492F51" w:rsidRDefault="00492F51" w:rsidP="00492F51">
      <w:pPr>
        <w:pStyle w:val="StandardWeb"/>
      </w:pPr>
      <w:r>
        <w:t>Und wir, ein sündiges Geschlecht,</w:t>
      </w:r>
      <w:r>
        <w:br/>
        <w:t>Wir fielen ab von Deinem Wort,</w:t>
      </w:r>
      <w:r>
        <w:br/>
        <w:t>Wir taten nicht, was vor Dir recht,</w:t>
      </w:r>
      <w:r>
        <w:br/>
        <w:t>Wir sündigen nun fort und fort, –</w:t>
      </w:r>
      <w:r>
        <w:br/>
        <w:t>Von Dir, o Herr, gerissen los,</w:t>
      </w:r>
      <w:r>
        <w:br/>
      </w:r>
      <w:proofErr w:type="spellStart"/>
      <w:r>
        <w:t>Ruhn</w:t>
      </w:r>
      <w:proofErr w:type="spellEnd"/>
      <w:r>
        <w:t xml:space="preserve"> wir in Satans </w:t>
      </w:r>
      <w:proofErr w:type="spellStart"/>
      <w:r>
        <w:t>Höllenschoß</w:t>
      </w:r>
      <w:proofErr w:type="spellEnd"/>
      <w:r>
        <w:t xml:space="preserve">. </w:t>
      </w:r>
    </w:p>
    <w:p w14:paraId="10F3EBBB" w14:textId="77777777" w:rsidR="00492F51" w:rsidRDefault="00492F51" w:rsidP="00492F51">
      <w:pPr>
        <w:pStyle w:val="StandardWeb"/>
      </w:pPr>
      <w:r>
        <w:t>Wo ist ein solcher Gott wie Du,</w:t>
      </w:r>
      <w:r>
        <w:br/>
        <w:t>Vor dem die Sünde nicht besteht,</w:t>
      </w:r>
      <w:r>
        <w:br/>
      </w:r>
      <w:proofErr w:type="spellStart"/>
      <w:r>
        <w:t>Vor</w:t>
      </w:r>
      <w:proofErr w:type="spellEnd"/>
      <w:r>
        <w:t xml:space="preserve"> dem in einem kleinen Nu</w:t>
      </w:r>
      <w:r>
        <w:br/>
        <w:t>Der Hölle ganze Macht verweht?</w:t>
      </w:r>
      <w:r>
        <w:br/>
        <w:t>Wo ist ein Gott, Dir gleich an Pracht,</w:t>
      </w:r>
      <w:r>
        <w:br/>
        <w:t xml:space="preserve">Wo ist ein zweiter Herr der Macht? </w:t>
      </w:r>
    </w:p>
    <w:p w14:paraId="78A72D3C" w14:textId="77777777" w:rsidR="00492F51" w:rsidRDefault="00492F51" w:rsidP="00492F51">
      <w:pPr>
        <w:pStyle w:val="StandardWeb"/>
      </w:pPr>
      <w:r>
        <w:t>Und wir, obgleich Du Dich gezeigt</w:t>
      </w:r>
      <w:r>
        <w:br/>
        <w:t>In Deiner Lieb‘ und Majestät,</w:t>
      </w:r>
      <w:r>
        <w:br/>
        <w:t>Obwohl Du nieder Dich gebeugt</w:t>
      </w:r>
      <w:r>
        <w:br/>
        <w:t>Im Sohn, der uns zur Seite steht,</w:t>
      </w:r>
      <w:r>
        <w:br/>
        <w:t>Wir fehlen oftmals jeden Tag</w:t>
      </w:r>
      <w:r>
        <w:br/>
        <w:t>Und sind vor Dir gar krank und schwach.</w:t>
      </w:r>
    </w:p>
    <w:p w14:paraId="407F61DD" w14:textId="77777777" w:rsidR="00492F51" w:rsidRDefault="00492F51" w:rsidP="00492F51">
      <w:pPr>
        <w:pStyle w:val="StandardWeb"/>
      </w:pPr>
      <w:r>
        <w:t>Und doch, Du lieber Vater, Du</w:t>
      </w:r>
      <w:r>
        <w:br/>
        <w:t>Vergibst so gerne uns die Schuld,</w:t>
      </w:r>
      <w:r>
        <w:br/>
        <w:t>Du lässt uns ein zu Deiner Ruh‘,</w:t>
      </w:r>
      <w:r>
        <w:br/>
        <w:t>Du wartest unser mit Geduld,</w:t>
      </w:r>
      <w:r>
        <w:br/>
        <w:t>Du Gott, allheilig und gerecht,</w:t>
      </w:r>
      <w:r>
        <w:br/>
        <w:t xml:space="preserve">Verzeihst dem sündigen Geschlecht. </w:t>
      </w:r>
    </w:p>
    <w:p w14:paraId="71DA39EB" w14:textId="77777777" w:rsidR="00492F51" w:rsidRDefault="00492F51" w:rsidP="00492F51">
      <w:pPr>
        <w:pStyle w:val="StandardWeb"/>
      </w:pPr>
      <w:r>
        <w:t>Wo ist ein solcher Gott wie Du?</w:t>
      </w:r>
      <w:r>
        <w:br/>
        <w:t xml:space="preserve">Der </w:t>
      </w:r>
      <w:proofErr w:type="spellStart"/>
      <w:r>
        <w:t>uns’re</w:t>
      </w:r>
      <w:proofErr w:type="spellEnd"/>
      <w:r>
        <w:t xml:space="preserve"> Missetat vergibt,</w:t>
      </w:r>
      <w:r>
        <w:br/>
        <w:t>Der täglich Du uns winkst herzu,</w:t>
      </w:r>
      <w:r>
        <w:br/>
        <w:t xml:space="preserve">Der wie kein </w:t>
      </w:r>
      <w:proofErr w:type="spellStart"/>
      <w:r>
        <w:t>Andrer</w:t>
      </w:r>
      <w:proofErr w:type="spellEnd"/>
      <w:r>
        <w:t xml:space="preserve"> uns geliebt?</w:t>
      </w:r>
      <w:r>
        <w:br/>
        <w:t>Wo ist ein Gott, an Lieb‘ Dir gleich,</w:t>
      </w:r>
      <w:r>
        <w:br/>
        <w:t xml:space="preserve">Wo ist ein </w:t>
      </w:r>
      <w:proofErr w:type="spellStart"/>
      <w:r>
        <w:t>ander</w:t>
      </w:r>
      <w:proofErr w:type="spellEnd"/>
      <w:r>
        <w:t xml:space="preserve"> Himmelreich? </w:t>
      </w:r>
    </w:p>
    <w:p w14:paraId="621FDCE2" w14:textId="7B69A1FD" w:rsidR="00492F51" w:rsidRDefault="00492F51" w:rsidP="00492F51">
      <w:pPr>
        <w:pStyle w:val="berschrift1"/>
      </w:pPr>
      <w:r>
        <w:t xml:space="preserve">Zum Kampfe auf, Ihr </w:t>
      </w:r>
      <w:proofErr w:type="spellStart"/>
      <w:r>
        <w:t>Rittersleut</w:t>
      </w:r>
      <w:proofErr w:type="spellEnd"/>
    </w:p>
    <w:p w14:paraId="179C3939" w14:textId="13168603" w:rsidR="00492F51" w:rsidRDefault="00492F51" w:rsidP="00492F51">
      <w:pPr>
        <w:pStyle w:val="StandardWeb"/>
      </w:pPr>
      <w:r>
        <w:t xml:space="preserve">Zum Kampfe auf, Ihr </w:t>
      </w:r>
      <w:proofErr w:type="spellStart"/>
      <w:r>
        <w:t>Rittersleut</w:t>
      </w:r>
      <w:proofErr w:type="spellEnd"/>
      <w:r>
        <w:t>‘,</w:t>
      </w:r>
      <w:r>
        <w:br/>
        <w:t>Zum Kampfe in das Feld! –</w:t>
      </w:r>
      <w:r>
        <w:br/>
        <w:t>Seht, wie der Satan Trotz gebeut,</w:t>
      </w:r>
      <w:r>
        <w:br/>
        <w:t>Wie listig er sich stellt,</w:t>
      </w:r>
      <w:r>
        <w:br/>
        <w:t>Und wie er will,</w:t>
      </w:r>
      <w:r>
        <w:br/>
        <w:t>Nachschleichend still,</w:t>
      </w:r>
      <w:r>
        <w:br/>
      </w:r>
      <w:r>
        <w:lastRenderedPageBreak/>
        <w:t>In allen Euren Sünden</w:t>
      </w:r>
      <w:r>
        <w:br/>
        <w:t>Euch leichtlich überwinden.</w:t>
      </w:r>
    </w:p>
    <w:p w14:paraId="5F4BFE0C" w14:textId="77777777" w:rsidR="00492F51" w:rsidRDefault="00492F51" w:rsidP="00492F51">
      <w:pPr>
        <w:pStyle w:val="StandardWeb"/>
      </w:pPr>
      <w:r>
        <w:t>Wohl hat er Macht und ist nicht schwach,</w:t>
      </w:r>
      <w:r>
        <w:br/>
        <w:t>Von Fleisch nicht und von Blut,</w:t>
      </w:r>
      <w:r>
        <w:br/>
        <w:t>Dass bang‘ der Mensch erzittern mag,</w:t>
      </w:r>
      <w:r>
        <w:br/>
        <w:t>Hat er nicht Gottes Mut.</w:t>
      </w:r>
      <w:r>
        <w:br/>
        <w:t>Er schwingt sein Schwert,</w:t>
      </w:r>
      <w:r>
        <w:br/>
        <w:t>Den Bogen kehrt</w:t>
      </w:r>
      <w:r>
        <w:br/>
        <w:t xml:space="preserve">Er zu mit </w:t>
      </w:r>
      <w:proofErr w:type="spellStart"/>
      <w:r>
        <w:t>gift’gen</w:t>
      </w:r>
      <w:proofErr w:type="spellEnd"/>
      <w:r>
        <w:t xml:space="preserve"> Pfeilen,</w:t>
      </w:r>
      <w:r>
        <w:br/>
        <w:t xml:space="preserve">Euch tödlich zu ereilen. </w:t>
      </w:r>
    </w:p>
    <w:p w14:paraId="015DF0FF" w14:textId="77777777" w:rsidR="00492F51" w:rsidRDefault="00492F51" w:rsidP="00492F51">
      <w:pPr>
        <w:pStyle w:val="StandardWeb"/>
      </w:pPr>
      <w:r>
        <w:t xml:space="preserve">Wo flieh‘ ich hin, ich armer </w:t>
      </w:r>
      <w:proofErr w:type="spellStart"/>
      <w:r>
        <w:t>Sklav</w:t>
      </w:r>
      <w:proofErr w:type="spellEnd"/>
      <w:r>
        <w:t>‘?</w:t>
      </w:r>
      <w:r>
        <w:br/>
        <w:t xml:space="preserve">Wo </w:t>
      </w:r>
      <w:proofErr w:type="spellStart"/>
      <w:r>
        <w:t>berg</w:t>
      </w:r>
      <w:proofErr w:type="spellEnd"/>
      <w:r>
        <w:t>‘ ich mein Gebein,</w:t>
      </w:r>
      <w:r>
        <w:br/>
        <w:t>Der ich aus dumpfem, langem Schlaf</w:t>
      </w:r>
      <w:r>
        <w:br/>
        <w:t>Geweckt durch solch ein Schrein.</w:t>
      </w:r>
      <w:r>
        <w:br/>
        <w:t>Wer rettet mich?</w:t>
      </w:r>
      <w:r>
        <w:br/>
        <w:t>Wer kämpft für mich?</w:t>
      </w:r>
      <w:r>
        <w:br/>
        <w:t>O wer will sich des Armen</w:t>
      </w:r>
      <w:r>
        <w:br/>
        <w:t>In solcher Not erbarmen?</w:t>
      </w:r>
    </w:p>
    <w:p w14:paraId="0BF329ED" w14:textId="77777777" w:rsidR="00492F51" w:rsidRDefault="00492F51" w:rsidP="00492F51">
      <w:pPr>
        <w:pStyle w:val="StandardWeb"/>
      </w:pPr>
      <w:r>
        <w:t>Dort blicket hin! Auf Gottes Thron,</w:t>
      </w:r>
      <w:r>
        <w:br/>
        <w:t xml:space="preserve">Da liegt das </w:t>
      </w:r>
      <w:proofErr w:type="spellStart"/>
      <w:r>
        <w:t>Kampfgezeug</w:t>
      </w:r>
      <w:proofErr w:type="spellEnd"/>
      <w:r>
        <w:t>,</w:t>
      </w:r>
      <w:r>
        <w:br/>
        <w:t>eilet rasch zum Menschensohn,</w:t>
      </w:r>
      <w:r>
        <w:br/>
        <w:t>Der rüstet selber Euch.</w:t>
      </w:r>
      <w:r>
        <w:br/>
        <w:t xml:space="preserve">Von Ihm </w:t>
      </w:r>
      <w:proofErr w:type="spellStart"/>
      <w:r>
        <w:t>geleit’t</w:t>
      </w:r>
      <w:proofErr w:type="spellEnd"/>
      <w:r>
        <w:t>,</w:t>
      </w:r>
      <w:r>
        <w:br/>
        <w:t>Fort in den Streit!</w:t>
      </w:r>
      <w:r>
        <w:br/>
        <w:t>Wer will Euch nun besiegen?</w:t>
      </w:r>
      <w:r>
        <w:br/>
        <w:t xml:space="preserve">Doch nicht der Fürst der Lügen! </w:t>
      </w:r>
    </w:p>
    <w:p w14:paraId="0A9C20ED" w14:textId="77777777" w:rsidR="00492F51" w:rsidRDefault="00492F51" w:rsidP="00492F51">
      <w:pPr>
        <w:pStyle w:val="StandardWeb"/>
      </w:pPr>
      <w:r>
        <w:t>Legt an der Wahrheit helles Kleid</w:t>
      </w:r>
      <w:r>
        <w:br/>
        <w:t>Und schmücket Eure Brust</w:t>
      </w:r>
      <w:r>
        <w:br/>
        <w:t>Mit Christi Blutgerechtigkeit,</w:t>
      </w:r>
      <w:r>
        <w:br/>
        <w:t>Da stutzt der Herr der Lust</w:t>
      </w:r>
      <w:r>
        <w:br/>
        <w:t>Und alle List</w:t>
      </w:r>
      <w:r>
        <w:br/>
        <w:t>Vergeblich ist,</w:t>
      </w:r>
      <w:r>
        <w:br/>
      </w:r>
      <w:proofErr w:type="spellStart"/>
      <w:r>
        <w:t>Wie</w:t>
      </w:r>
      <w:proofErr w:type="spellEnd"/>
      <w:r>
        <w:t xml:space="preserve"> er das Schwert mag schwingen,</w:t>
      </w:r>
      <w:r>
        <w:br/>
        <w:t xml:space="preserve">Das kann Euch nicht bezwingen. </w:t>
      </w:r>
    </w:p>
    <w:p w14:paraId="22A7C914" w14:textId="77777777" w:rsidR="00492F51" w:rsidRDefault="00492F51" w:rsidP="00492F51">
      <w:pPr>
        <w:pStyle w:val="StandardWeb"/>
      </w:pPr>
      <w:r>
        <w:t>Und als die Stiefel ziehet an</w:t>
      </w:r>
      <w:r>
        <w:br/>
        <w:t xml:space="preserve">Den </w:t>
      </w:r>
      <w:proofErr w:type="spellStart"/>
      <w:r>
        <w:t>unerschrocknen</w:t>
      </w:r>
      <w:proofErr w:type="spellEnd"/>
      <w:r>
        <w:t xml:space="preserve"> Mut,</w:t>
      </w:r>
      <w:r>
        <w:br/>
        <w:t>Dass Ihr auf dornenvoller Bahn,</w:t>
      </w:r>
      <w:r>
        <w:br/>
        <w:t>Trotz Hass und blinder Wut,</w:t>
      </w:r>
      <w:r>
        <w:br/>
        <w:t>Bekennet frei</w:t>
      </w:r>
      <w:r>
        <w:br/>
        <w:t>Den Heiland treu!</w:t>
      </w:r>
      <w:r>
        <w:br/>
        <w:t>Wie nur an Seinem Segen</w:t>
      </w:r>
      <w:r>
        <w:br/>
        <w:t>Euch auf der Welt gelegen!</w:t>
      </w:r>
    </w:p>
    <w:p w14:paraId="19D9BD1A" w14:textId="77777777" w:rsidR="00492F51" w:rsidRDefault="00492F51" w:rsidP="00492F51">
      <w:pPr>
        <w:pStyle w:val="StandardWeb"/>
      </w:pPr>
      <w:r>
        <w:t>Fasst unerschrocken nun den Schild</w:t>
      </w:r>
      <w:r>
        <w:br/>
        <w:t xml:space="preserve">Des Glaubens! </w:t>
      </w:r>
      <w:proofErr w:type="spellStart"/>
      <w:r>
        <w:t>Halt’t</w:t>
      </w:r>
      <w:proofErr w:type="spellEnd"/>
      <w:r>
        <w:t xml:space="preserve"> ihn fest.</w:t>
      </w:r>
      <w:r>
        <w:br/>
        <w:t>Der ist geziert mit Christi Bild,</w:t>
      </w:r>
      <w:r>
        <w:br/>
      </w:r>
      <w:r>
        <w:lastRenderedPageBreak/>
        <w:t>Geschmückt aufs allerbest‘.</w:t>
      </w:r>
      <w:r>
        <w:br/>
        <w:t>Von Satans Schwert</w:t>
      </w:r>
      <w:r>
        <w:br/>
        <w:t>Bleibt ‚r unversehrt!</w:t>
      </w:r>
      <w:r>
        <w:br/>
        <w:t>Nun wird der Feind geschlagen,</w:t>
      </w:r>
      <w:r>
        <w:br/>
        <w:t>Leicht könnt Ihr ihn verjagen.</w:t>
      </w:r>
    </w:p>
    <w:p w14:paraId="51384C73" w14:textId="77777777" w:rsidR="00492F51" w:rsidRDefault="00492F51" w:rsidP="00492F51">
      <w:pPr>
        <w:pStyle w:val="StandardWeb"/>
      </w:pPr>
      <w:r>
        <w:t xml:space="preserve">Den Helm des Heils nehmt auf </w:t>
      </w:r>
      <w:proofErr w:type="spellStart"/>
      <w:r>
        <w:t>Eu’r</w:t>
      </w:r>
      <w:proofErr w:type="spellEnd"/>
      <w:r>
        <w:t xml:space="preserve"> Haupt,</w:t>
      </w:r>
      <w:r>
        <w:br/>
        <w:t>Als Schwert fasst Gottes Wort!</w:t>
      </w:r>
      <w:r>
        <w:br/>
        <w:t>Ihr hättet es wohl nie geglaubt,</w:t>
      </w:r>
      <w:r>
        <w:br/>
        <w:t>Dass Ihr dringt siegend fort.</w:t>
      </w:r>
      <w:r>
        <w:br/>
        <w:t>Nicht mehr in Flucht</w:t>
      </w:r>
      <w:r>
        <w:br/>
      </w:r>
      <w:proofErr w:type="spellStart"/>
      <w:r>
        <w:t>Eu’r</w:t>
      </w:r>
      <w:proofErr w:type="spellEnd"/>
      <w:r>
        <w:t xml:space="preserve"> Heil nun sucht!</w:t>
      </w:r>
      <w:r>
        <w:br/>
        <w:t>Hinaus ins Feld getreten</w:t>
      </w:r>
      <w:r>
        <w:br/>
        <w:t>Mit Gottesmut.</w:t>
      </w:r>
    </w:p>
    <w:p w14:paraId="77D9AA3C" w14:textId="67C291BA" w:rsidR="00492F51" w:rsidRDefault="00492F51" w:rsidP="00492F51">
      <w:pPr>
        <w:pStyle w:val="StandardWeb"/>
      </w:pPr>
      <w:r>
        <w:t xml:space="preserve">Zum Kampfe auf, Ihr </w:t>
      </w:r>
      <w:proofErr w:type="spellStart"/>
      <w:r>
        <w:t>Rittersleut</w:t>
      </w:r>
      <w:proofErr w:type="spellEnd"/>
      <w:r>
        <w:t>‘!</w:t>
      </w:r>
      <w:r>
        <w:br/>
        <w:t>Euch ziemt so froher Krieg.</w:t>
      </w:r>
      <w:r>
        <w:br/>
        <w:t>Entreißt dem Satan seine Beut‘,</w:t>
      </w:r>
      <w:r>
        <w:br/>
        <w:t xml:space="preserve">Euch lacht ein </w:t>
      </w:r>
      <w:proofErr w:type="spellStart"/>
      <w:r>
        <w:t>sichrer</w:t>
      </w:r>
      <w:proofErr w:type="spellEnd"/>
      <w:r>
        <w:t xml:space="preserve"> Sieg!</w:t>
      </w:r>
      <w:r>
        <w:br/>
        <w:t>Voll Heldenmut</w:t>
      </w:r>
      <w:r>
        <w:br/>
        <w:t>Kämpft bis aufs Blut,</w:t>
      </w:r>
      <w:r>
        <w:br/>
        <w:t>Des Himmels reiche Kronen,</w:t>
      </w:r>
      <w:r>
        <w:br/>
        <w:t xml:space="preserve">Die werden Euch belohnen. </w:t>
      </w:r>
    </w:p>
    <w:p w14:paraId="78A6DA41" w14:textId="77777777" w:rsidR="00BD71A4" w:rsidRDefault="00BD71A4">
      <w:pPr>
        <w:spacing w:after="0" w:line="240" w:lineRule="auto"/>
        <w:rPr>
          <w:rFonts w:eastAsia="Times New Roman"/>
          <w:b/>
          <w:bCs/>
          <w:color w:val="000000"/>
          <w:kern w:val="36"/>
          <w:sz w:val="36"/>
          <w:szCs w:val="48"/>
          <w:lang w:eastAsia="de-DE"/>
        </w:rPr>
      </w:pPr>
      <w:r>
        <w:br w:type="page"/>
      </w:r>
    </w:p>
    <w:p w14:paraId="340FDB70" w14:textId="77777777" w:rsidR="00D5498D" w:rsidRPr="00D5498D" w:rsidRDefault="00D5498D" w:rsidP="008E63BE">
      <w:pPr>
        <w:pStyle w:val="berschrift1"/>
      </w:pPr>
      <w:r w:rsidRPr="00D5498D">
        <w:lastRenderedPageBreak/>
        <w:t>Quellen:</w:t>
      </w:r>
    </w:p>
    <w:p w14:paraId="5F6219D9"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D05DFD">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51868295" w14:textId="77777777" w:rsidR="00BD71A4" w:rsidRDefault="007D5166"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304C656C" w14:textId="77777777" w:rsidR="00BD71A4" w:rsidRDefault="007D5166"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7DDBAB29" w14:textId="77777777" w:rsidR="00BD71A4" w:rsidRDefault="007D5166"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6F42364F" w14:textId="77777777" w:rsidR="00BD71A4" w:rsidRDefault="007D5166"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5A2A5CA0"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26303D91"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23B6BC8B"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EA0F3" w14:textId="77777777" w:rsidR="007D5166" w:rsidRDefault="007D5166" w:rsidP="00CA68D9">
      <w:pPr>
        <w:spacing w:after="0" w:line="240" w:lineRule="auto"/>
      </w:pPr>
      <w:r>
        <w:separator/>
      </w:r>
    </w:p>
  </w:endnote>
  <w:endnote w:type="continuationSeparator" w:id="0">
    <w:p w14:paraId="6A96866C" w14:textId="77777777" w:rsidR="007D5166" w:rsidRDefault="007D5166"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2C22D" w14:textId="77777777" w:rsidR="007D5166" w:rsidRDefault="007D5166" w:rsidP="00CA68D9">
      <w:pPr>
        <w:spacing w:after="0" w:line="240" w:lineRule="auto"/>
      </w:pPr>
      <w:r>
        <w:separator/>
      </w:r>
    </w:p>
  </w:footnote>
  <w:footnote w:type="continuationSeparator" w:id="0">
    <w:p w14:paraId="00CECFA1" w14:textId="77777777" w:rsidR="007D5166" w:rsidRDefault="007D5166" w:rsidP="00CA68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AA"/>
    <w:rsid w:val="00031AA5"/>
    <w:rsid w:val="00061A13"/>
    <w:rsid w:val="000700B0"/>
    <w:rsid w:val="00082307"/>
    <w:rsid w:val="000C66E5"/>
    <w:rsid w:val="000D088F"/>
    <w:rsid w:val="00122BD9"/>
    <w:rsid w:val="00196055"/>
    <w:rsid w:val="001D4F1D"/>
    <w:rsid w:val="001D56AA"/>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2F51"/>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D5166"/>
    <w:rsid w:val="007E1779"/>
    <w:rsid w:val="0083667B"/>
    <w:rsid w:val="00883D4B"/>
    <w:rsid w:val="008D7463"/>
    <w:rsid w:val="008E2C7C"/>
    <w:rsid w:val="008E417E"/>
    <w:rsid w:val="008E63BE"/>
    <w:rsid w:val="009A19EB"/>
    <w:rsid w:val="009B322A"/>
    <w:rsid w:val="009F720B"/>
    <w:rsid w:val="00A8716C"/>
    <w:rsid w:val="00AF0916"/>
    <w:rsid w:val="00B365E5"/>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C3900"/>
    <w:rsid w:val="00DF61FA"/>
    <w:rsid w:val="00E111EA"/>
    <w:rsid w:val="00E66E2E"/>
    <w:rsid w:val="00E917F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4624D"/>
  <w15:chartTrackingRefBased/>
  <w15:docId w15:val="{9C727264-402D-4DF3-9D67-09B25CED4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character" w:customStyle="1" w:styleId="posted-on">
    <w:name w:val="posted-on"/>
    <w:basedOn w:val="Absatz-Standardschriftart"/>
    <w:rsid w:val="00492F51"/>
  </w:style>
  <w:style w:type="character" w:customStyle="1" w:styleId="cat-links">
    <w:name w:val="cat-links"/>
    <w:basedOn w:val="Absatz-Standardschriftart"/>
    <w:rsid w:val="00492F51"/>
  </w:style>
  <w:style w:type="character" w:customStyle="1" w:styleId="tags-links">
    <w:name w:val="tags-links"/>
    <w:basedOn w:val="Absatz-Standardschriftart"/>
    <w:rsid w:val="00492F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4814897">
      <w:bodyDiv w:val="1"/>
      <w:marLeft w:val="0"/>
      <w:marRight w:val="0"/>
      <w:marTop w:val="0"/>
      <w:marBottom w:val="0"/>
      <w:divBdr>
        <w:top w:val="none" w:sz="0" w:space="0" w:color="auto"/>
        <w:left w:val="none" w:sz="0" w:space="0" w:color="auto"/>
        <w:bottom w:val="none" w:sz="0" w:space="0" w:color="auto"/>
        <w:right w:val="none" w:sz="0" w:space="0" w:color="auto"/>
      </w:divBdr>
      <w:divsChild>
        <w:div w:id="1559130524">
          <w:marLeft w:val="0"/>
          <w:marRight w:val="0"/>
          <w:marTop w:val="0"/>
          <w:marBottom w:val="0"/>
          <w:divBdr>
            <w:top w:val="none" w:sz="0" w:space="0" w:color="auto"/>
            <w:left w:val="none" w:sz="0" w:space="0" w:color="auto"/>
            <w:bottom w:val="none" w:sz="0" w:space="0" w:color="auto"/>
            <w:right w:val="none" w:sz="0" w:space="0" w:color="auto"/>
          </w:divBdr>
        </w:div>
        <w:div w:id="701174487">
          <w:marLeft w:val="0"/>
          <w:marRight w:val="0"/>
          <w:marTop w:val="0"/>
          <w:marBottom w:val="0"/>
          <w:divBdr>
            <w:top w:val="none" w:sz="0" w:space="0" w:color="auto"/>
            <w:left w:val="none" w:sz="0" w:space="0" w:color="auto"/>
            <w:bottom w:val="none" w:sz="0" w:space="0" w:color="auto"/>
            <w:right w:val="none" w:sz="0" w:space="0" w:color="auto"/>
          </w:divBdr>
        </w:div>
        <w:div w:id="1533878509">
          <w:marLeft w:val="0"/>
          <w:marRight w:val="0"/>
          <w:marTop w:val="0"/>
          <w:marBottom w:val="0"/>
          <w:divBdr>
            <w:top w:val="none" w:sz="0" w:space="0" w:color="auto"/>
            <w:left w:val="none" w:sz="0" w:space="0" w:color="auto"/>
            <w:bottom w:val="none" w:sz="0" w:space="0" w:color="auto"/>
            <w:right w:val="none" w:sz="0" w:space="0" w:color="auto"/>
          </w:divBdr>
        </w:div>
        <w:div w:id="967130629">
          <w:marLeft w:val="0"/>
          <w:marRight w:val="0"/>
          <w:marTop w:val="0"/>
          <w:marBottom w:val="0"/>
          <w:divBdr>
            <w:top w:val="none" w:sz="0" w:space="0" w:color="auto"/>
            <w:left w:val="none" w:sz="0" w:space="0" w:color="auto"/>
            <w:bottom w:val="none" w:sz="0" w:space="0" w:color="auto"/>
            <w:right w:val="none" w:sz="0" w:space="0" w:color="auto"/>
          </w:divBdr>
        </w:div>
        <w:div w:id="1673097166">
          <w:marLeft w:val="0"/>
          <w:marRight w:val="0"/>
          <w:marTop w:val="0"/>
          <w:marBottom w:val="0"/>
          <w:divBdr>
            <w:top w:val="none" w:sz="0" w:space="0" w:color="auto"/>
            <w:left w:val="none" w:sz="0" w:space="0" w:color="auto"/>
            <w:bottom w:val="none" w:sz="0" w:space="0" w:color="auto"/>
            <w:right w:val="none" w:sz="0" w:space="0" w:color="auto"/>
          </w:divBdr>
        </w:div>
        <w:div w:id="1219782688">
          <w:marLeft w:val="0"/>
          <w:marRight w:val="0"/>
          <w:marTop w:val="0"/>
          <w:marBottom w:val="0"/>
          <w:divBdr>
            <w:top w:val="none" w:sz="0" w:space="0" w:color="auto"/>
            <w:left w:val="none" w:sz="0" w:space="0" w:color="auto"/>
            <w:bottom w:val="none" w:sz="0" w:space="0" w:color="auto"/>
            <w:right w:val="none" w:sz="0" w:space="0" w:color="auto"/>
          </w:divBdr>
        </w:div>
        <w:div w:id="1145664199">
          <w:marLeft w:val="0"/>
          <w:marRight w:val="0"/>
          <w:marTop w:val="0"/>
          <w:marBottom w:val="0"/>
          <w:divBdr>
            <w:top w:val="none" w:sz="0" w:space="0" w:color="auto"/>
            <w:left w:val="none" w:sz="0" w:space="0" w:color="auto"/>
            <w:bottom w:val="none" w:sz="0" w:space="0" w:color="auto"/>
            <w:right w:val="none" w:sz="0" w:space="0" w:color="auto"/>
          </w:divBdr>
        </w:div>
        <w:div w:id="1612011077">
          <w:marLeft w:val="0"/>
          <w:marRight w:val="0"/>
          <w:marTop w:val="0"/>
          <w:marBottom w:val="0"/>
          <w:divBdr>
            <w:top w:val="none" w:sz="0" w:space="0" w:color="auto"/>
            <w:left w:val="none" w:sz="0" w:space="0" w:color="auto"/>
            <w:bottom w:val="none" w:sz="0" w:space="0" w:color="auto"/>
            <w:right w:val="none" w:sz="0" w:space="0" w:color="auto"/>
          </w:divBdr>
        </w:div>
        <w:div w:id="823544979">
          <w:marLeft w:val="0"/>
          <w:marRight w:val="0"/>
          <w:marTop w:val="0"/>
          <w:marBottom w:val="0"/>
          <w:divBdr>
            <w:top w:val="none" w:sz="0" w:space="0" w:color="auto"/>
            <w:left w:val="none" w:sz="0" w:space="0" w:color="auto"/>
            <w:bottom w:val="none" w:sz="0" w:space="0" w:color="auto"/>
            <w:right w:val="none" w:sz="0" w:space="0" w:color="auto"/>
          </w:divBdr>
        </w:div>
        <w:div w:id="1103959401">
          <w:marLeft w:val="0"/>
          <w:marRight w:val="0"/>
          <w:marTop w:val="0"/>
          <w:marBottom w:val="0"/>
          <w:divBdr>
            <w:top w:val="none" w:sz="0" w:space="0" w:color="auto"/>
            <w:left w:val="none" w:sz="0" w:space="0" w:color="auto"/>
            <w:bottom w:val="none" w:sz="0" w:space="0" w:color="auto"/>
            <w:right w:val="none" w:sz="0" w:space="0" w:color="auto"/>
          </w:divBdr>
        </w:div>
        <w:div w:id="2113236005">
          <w:marLeft w:val="0"/>
          <w:marRight w:val="0"/>
          <w:marTop w:val="0"/>
          <w:marBottom w:val="0"/>
          <w:divBdr>
            <w:top w:val="none" w:sz="0" w:space="0" w:color="auto"/>
            <w:left w:val="none" w:sz="0" w:space="0" w:color="auto"/>
            <w:bottom w:val="none" w:sz="0" w:space="0" w:color="auto"/>
            <w:right w:val="none" w:sz="0" w:space="0" w:color="auto"/>
          </w:divBdr>
        </w:div>
        <w:div w:id="2093962826">
          <w:marLeft w:val="0"/>
          <w:marRight w:val="0"/>
          <w:marTop w:val="0"/>
          <w:marBottom w:val="0"/>
          <w:divBdr>
            <w:top w:val="none" w:sz="0" w:space="0" w:color="auto"/>
            <w:left w:val="none" w:sz="0" w:space="0" w:color="auto"/>
            <w:bottom w:val="none" w:sz="0" w:space="0" w:color="auto"/>
            <w:right w:val="none" w:sz="0" w:space="0" w:color="auto"/>
          </w:divBdr>
        </w:div>
        <w:div w:id="14432008">
          <w:marLeft w:val="0"/>
          <w:marRight w:val="0"/>
          <w:marTop w:val="0"/>
          <w:marBottom w:val="0"/>
          <w:divBdr>
            <w:top w:val="none" w:sz="0" w:space="0" w:color="auto"/>
            <w:left w:val="none" w:sz="0" w:space="0" w:color="auto"/>
            <w:bottom w:val="none" w:sz="0" w:space="0" w:color="auto"/>
            <w:right w:val="none" w:sz="0" w:space="0" w:color="auto"/>
          </w:divBdr>
        </w:div>
        <w:div w:id="1225799810">
          <w:marLeft w:val="0"/>
          <w:marRight w:val="0"/>
          <w:marTop w:val="0"/>
          <w:marBottom w:val="0"/>
          <w:divBdr>
            <w:top w:val="none" w:sz="0" w:space="0" w:color="auto"/>
            <w:left w:val="none" w:sz="0" w:space="0" w:color="auto"/>
            <w:bottom w:val="none" w:sz="0" w:space="0" w:color="auto"/>
            <w:right w:val="none" w:sz="0" w:space="0" w:color="auto"/>
          </w:divBdr>
        </w:div>
        <w:div w:id="2028483817">
          <w:marLeft w:val="0"/>
          <w:marRight w:val="0"/>
          <w:marTop w:val="0"/>
          <w:marBottom w:val="0"/>
          <w:divBdr>
            <w:top w:val="none" w:sz="0" w:space="0" w:color="auto"/>
            <w:left w:val="none" w:sz="0" w:space="0" w:color="auto"/>
            <w:bottom w:val="none" w:sz="0" w:space="0" w:color="auto"/>
            <w:right w:val="none" w:sz="0" w:space="0" w:color="auto"/>
          </w:divBdr>
        </w:div>
        <w:div w:id="1795177422">
          <w:marLeft w:val="0"/>
          <w:marRight w:val="0"/>
          <w:marTop w:val="0"/>
          <w:marBottom w:val="0"/>
          <w:divBdr>
            <w:top w:val="none" w:sz="0" w:space="0" w:color="auto"/>
            <w:left w:val="none" w:sz="0" w:space="0" w:color="auto"/>
            <w:bottom w:val="none" w:sz="0" w:space="0" w:color="auto"/>
            <w:right w:val="none" w:sz="0" w:space="0" w:color="auto"/>
          </w:divBdr>
        </w:div>
        <w:div w:id="2031293030">
          <w:marLeft w:val="0"/>
          <w:marRight w:val="0"/>
          <w:marTop w:val="0"/>
          <w:marBottom w:val="0"/>
          <w:divBdr>
            <w:top w:val="none" w:sz="0" w:space="0" w:color="auto"/>
            <w:left w:val="none" w:sz="0" w:space="0" w:color="auto"/>
            <w:bottom w:val="none" w:sz="0" w:space="0" w:color="auto"/>
            <w:right w:val="none" w:sz="0" w:space="0" w:color="auto"/>
          </w:divBdr>
        </w:div>
        <w:div w:id="1347631274">
          <w:marLeft w:val="0"/>
          <w:marRight w:val="0"/>
          <w:marTop w:val="0"/>
          <w:marBottom w:val="0"/>
          <w:divBdr>
            <w:top w:val="none" w:sz="0" w:space="0" w:color="auto"/>
            <w:left w:val="none" w:sz="0" w:space="0" w:color="auto"/>
            <w:bottom w:val="none" w:sz="0" w:space="0" w:color="auto"/>
            <w:right w:val="none" w:sz="0" w:space="0" w:color="auto"/>
          </w:divBdr>
        </w:div>
        <w:div w:id="1681085332">
          <w:marLeft w:val="0"/>
          <w:marRight w:val="0"/>
          <w:marTop w:val="0"/>
          <w:marBottom w:val="0"/>
          <w:divBdr>
            <w:top w:val="none" w:sz="0" w:space="0" w:color="auto"/>
            <w:left w:val="none" w:sz="0" w:space="0" w:color="auto"/>
            <w:bottom w:val="none" w:sz="0" w:space="0" w:color="auto"/>
            <w:right w:val="none" w:sz="0" w:space="0" w:color="auto"/>
          </w:divBdr>
        </w:div>
        <w:div w:id="1925532114">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29051478">
      <w:bodyDiv w:val="1"/>
      <w:marLeft w:val="0"/>
      <w:marRight w:val="0"/>
      <w:marTop w:val="0"/>
      <w:marBottom w:val="0"/>
      <w:divBdr>
        <w:top w:val="none" w:sz="0" w:space="0" w:color="auto"/>
        <w:left w:val="none" w:sz="0" w:space="0" w:color="auto"/>
        <w:bottom w:val="none" w:sz="0" w:space="0" w:color="auto"/>
        <w:right w:val="none" w:sz="0" w:space="0" w:color="auto"/>
      </w:divBdr>
      <w:divsChild>
        <w:div w:id="1678264798">
          <w:marLeft w:val="0"/>
          <w:marRight w:val="0"/>
          <w:marTop w:val="0"/>
          <w:marBottom w:val="0"/>
          <w:divBdr>
            <w:top w:val="none" w:sz="0" w:space="0" w:color="auto"/>
            <w:left w:val="none" w:sz="0" w:space="0" w:color="auto"/>
            <w:bottom w:val="none" w:sz="0" w:space="0" w:color="auto"/>
            <w:right w:val="none" w:sz="0" w:space="0" w:color="auto"/>
          </w:divBdr>
        </w:div>
        <w:div w:id="1982495803">
          <w:marLeft w:val="0"/>
          <w:marRight w:val="0"/>
          <w:marTop w:val="0"/>
          <w:marBottom w:val="0"/>
          <w:divBdr>
            <w:top w:val="none" w:sz="0" w:space="0" w:color="auto"/>
            <w:left w:val="none" w:sz="0" w:space="0" w:color="auto"/>
            <w:bottom w:val="none" w:sz="0" w:space="0" w:color="auto"/>
            <w:right w:val="none" w:sz="0" w:space="0" w:color="auto"/>
          </w:divBdr>
        </w:div>
        <w:div w:id="246037139">
          <w:marLeft w:val="0"/>
          <w:marRight w:val="0"/>
          <w:marTop w:val="0"/>
          <w:marBottom w:val="0"/>
          <w:divBdr>
            <w:top w:val="none" w:sz="0" w:space="0" w:color="auto"/>
            <w:left w:val="none" w:sz="0" w:space="0" w:color="auto"/>
            <w:bottom w:val="none" w:sz="0" w:space="0" w:color="auto"/>
            <w:right w:val="none" w:sz="0" w:space="0" w:color="auto"/>
          </w:divBdr>
        </w:div>
        <w:div w:id="771365950">
          <w:marLeft w:val="0"/>
          <w:marRight w:val="0"/>
          <w:marTop w:val="0"/>
          <w:marBottom w:val="0"/>
          <w:divBdr>
            <w:top w:val="none" w:sz="0" w:space="0" w:color="auto"/>
            <w:left w:val="none" w:sz="0" w:space="0" w:color="auto"/>
            <w:bottom w:val="none" w:sz="0" w:space="0" w:color="auto"/>
            <w:right w:val="none" w:sz="0" w:space="0" w:color="auto"/>
          </w:divBdr>
        </w:div>
        <w:div w:id="434402097">
          <w:marLeft w:val="0"/>
          <w:marRight w:val="0"/>
          <w:marTop w:val="0"/>
          <w:marBottom w:val="0"/>
          <w:divBdr>
            <w:top w:val="none" w:sz="0" w:space="0" w:color="auto"/>
            <w:left w:val="none" w:sz="0" w:space="0" w:color="auto"/>
            <w:bottom w:val="none" w:sz="0" w:space="0" w:color="auto"/>
            <w:right w:val="none" w:sz="0" w:space="0" w:color="auto"/>
          </w:divBdr>
        </w:div>
        <w:div w:id="1453204023">
          <w:marLeft w:val="0"/>
          <w:marRight w:val="0"/>
          <w:marTop w:val="0"/>
          <w:marBottom w:val="0"/>
          <w:divBdr>
            <w:top w:val="none" w:sz="0" w:space="0" w:color="auto"/>
            <w:left w:val="none" w:sz="0" w:space="0" w:color="auto"/>
            <w:bottom w:val="none" w:sz="0" w:space="0" w:color="auto"/>
            <w:right w:val="none" w:sz="0" w:space="0" w:color="auto"/>
          </w:divBdr>
        </w:div>
        <w:div w:id="701519830">
          <w:marLeft w:val="0"/>
          <w:marRight w:val="0"/>
          <w:marTop w:val="0"/>
          <w:marBottom w:val="0"/>
          <w:divBdr>
            <w:top w:val="none" w:sz="0" w:space="0" w:color="auto"/>
            <w:left w:val="none" w:sz="0" w:space="0" w:color="auto"/>
            <w:bottom w:val="none" w:sz="0" w:space="0" w:color="auto"/>
            <w:right w:val="none" w:sz="0" w:space="0" w:color="auto"/>
          </w:divBdr>
        </w:div>
        <w:div w:id="1267032909">
          <w:marLeft w:val="0"/>
          <w:marRight w:val="0"/>
          <w:marTop w:val="0"/>
          <w:marBottom w:val="0"/>
          <w:divBdr>
            <w:top w:val="none" w:sz="0" w:space="0" w:color="auto"/>
            <w:left w:val="none" w:sz="0" w:space="0" w:color="auto"/>
            <w:bottom w:val="none" w:sz="0" w:space="0" w:color="auto"/>
            <w:right w:val="none" w:sz="0" w:space="0" w:color="auto"/>
          </w:divBdr>
        </w:div>
        <w:div w:id="905529255">
          <w:marLeft w:val="0"/>
          <w:marRight w:val="0"/>
          <w:marTop w:val="0"/>
          <w:marBottom w:val="0"/>
          <w:divBdr>
            <w:top w:val="none" w:sz="0" w:space="0" w:color="auto"/>
            <w:left w:val="none" w:sz="0" w:space="0" w:color="auto"/>
            <w:bottom w:val="none" w:sz="0" w:space="0" w:color="auto"/>
            <w:right w:val="none" w:sz="0" w:space="0" w:color="auto"/>
          </w:divBdr>
        </w:div>
        <w:div w:id="1971813994">
          <w:marLeft w:val="0"/>
          <w:marRight w:val="0"/>
          <w:marTop w:val="0"/>
          <w:marBottom w:val="0"/>
          <w:divBdr>
            <w:top w:val="none" w:sz="0" w:space="0" w:color="auto"/>
            <w:left w:val="none" w:sz="0" w:space="0" w:color="auto"/>
            <w:bottom w:val="none" w:sz="0" w:space="0" w:color="auto"/>
            <w:right w:val="none" w:sz="0" w:space="0" w:color="auto"/>
          </w:divBdr>
        </w:div>
        <w:div w:id="1197352283">
          <w:marLeft w:val="0"/>
          <w:marRight w:val="0"/>
          <w:marTop w:val="0"/>
          <w:marBottom w:val="0"/>
          <w:divBdr>
            <w:top w:val="none" w:sz="0" w:space="0" w:color="auto"/>
            <w:left w:val="none" w:sz="0" w:space="0" w:color="auto"/>
            <w:bottom w:val="none" w:sz="0" w:space="0" w:color="auto"/>
            <w:right w:val="none" w:sz="0" w:space="0" w:color="auto"/>
          </w:divBdr>
        </w:div>
        <w:div w:id="736324464">
          <w:marLeft w:val="0"/>
          <w:marRight w:val="0"/>
          <w:marTop w:val="0"/>
          <w:marBottom w:val="0"/>
          <w:divBdr>
            <w:top w:val="none" w:sz="0" w:space="0" w:color="auto"/>
            <w:left w:val="none" w:sz="0" w:space="0" w:color="auto"/>
            <w:bottom w:val="none" w:sz="0" w:space="0" w:color="auto"/>
            <w:right w:val="none" w:sz="0" w:space="0" w:color="auto"/>
          </w:divBdr>
        </w:div>
        <w:div w:id="1546285043">
          <w:marLeft w:val="0"/>
          <w:marRight w:val="0"/>
          <w:marTop w:val="0"/>
          <w:marBottom w:val="0"/>
          <w:divBdr>
            <w:top w:val="none" w:sz="0" w:space="0" w:color="auto"/>
            <w:left w:val="none" w:sz="0" w:space="0" w:color="auto"/>
            <w:bottom w:val="none" w:sz="0" w:space="0" w:color="auto"/>
            <w:right w:val="none" w:sz="0" w:space="0" w:color="auto"/>
          </w:divBdr>
        </w:div>
        <w:div w:id="1900631906">
          <w:marLeft w:val="0"/>
          <w:marRight w:val="0"/>
          <w:marTop w:val="0"/>
          <w:marBottom w:val="0"/>
          <w:divBdr>
            <w:top w:val="none" w:sz="0" w:space="0" w:color="auto"/>
            <w:left w:val="none" w:sz="0" w:space="0" w:color="auto"/>
            <w:bottom w:val="none" w:sz="0" w:space="0" w:color="auto"/>
            <w:right w:val="none" w:sz="0" w:space="0" w:color="auto"/>
          </w:divBdr>
        </w:div>
        <w:div w:id="1723671643">
          <w:marLeft w:val="0"/>
          <w:marRight w:val="0"/>
          <w:marTop w:val="0"/>
          <w:marBottom w:val="0"/>
          <w:divBdr>
            <w:top w:val="none" w:sz="0" w:space="0" w:color="auto"/>
            <w:left w:val="none" w:sz="0" w:space="0" w:color="auto"/>
            <w:bottom w:val="none" w:sz="0" w:space="0" w:color="auto"/>
            <w:right w:val="none" w:sz="0" w:space="0" w:color="auto"/>
          </w:divBdr>
        </w:div>
        <w:div w:id="1350182500">
          <w:marLeft w:val="0"/>
          <w:marRight w:val="0"/>
          <w:marTop w:val="0"/>
          <w:marBottom w:val="0"/>
          <w:divBdr>
            <w:top w:val="none" w:sz="0" w:space="0" w:color="auto"/>
            <w:left w:val="none" w:sz="0" w:space="0" w:color="auto"/>
            <w:bottom w:val="none" w:sz="0" w:space="0" w:color="auto"/>
            <w:right w:val="none" w:sz="0" w:space="0" w:color="auto"/>
          </w:divBdr>
        </w:div>
        <w:div w:id="1400597732">
          <w:marLeft w:val="0"/>
          <w:marRight w:val="0"/>
          <w:marTop w:val="0"/>
          <w:marBottom w:val="0"/>
          <w:divBdr>
            <w:top w:val="none" w:sz="0" w:space="0" w:color="auto"/>
            <w:left w:val="none" w:sz="0" w:space="0" w:color="auto"/>
            <w:bottom w:val="none" w:sz="0" w:space="0" w:color="auto"/>
            <w:right w:val="none" w:sz="0" w:space="0" w:color="auto"/>
          </w:divBdr>
        </w:div>
        <w:div w:id="2125495444">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21</Pages>
  <Words>3498</Words>
  <Characters>22043</Characters>
  <Application>Microsoft Office Word</Application>
  <DocSecurity>0</DocSecurity>
  <Lines>183</Lines>
  <Paragraphs>50</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25491</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2025-12-26T07:24:00Z</dcterms:created>
  <dcterms:modified xsi:type="dcterms:W3CDTF">2025-12-31T07:54:00Z</dcterms:modified>
  <dc:title>Lieder</dc:title>
  <dc:creator>Kramm, Burchard von</dc:creator>
  <dc:language>de</dc:language>
</cp:coreProperties>
</file>